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089D" w14:textId="77777777" w:rsidR="00551415" w:rsidRDefault="00041BDD">
      <w:pPr>
        <w:pStyle w:val="Titel"/>
        <w:jc w:val="center"/>
      </w:pPr>
      <w:r>
        <w:t>ANLAGE 2</w:t>
      </w:r>
    </w:p>
    <w:p w14:paraId="2D3B70BD" w14:textId="77777777" w:rsidR="00551415" w:rsidRDefault="00041BDD">
      <w:pPr>
        <w:jc w:val="center"/>
      </w:pPr>
      <w:r>
        <w:rPr>
          <w:b/>
          <w:color w:val="1F4E78"/>
          <w:sz w:val="24"/>
        </w:rPr>
        <w:t>Technische Datenblätter und Herstellererklärungen</w:t>
      </w:r>
    </w:p>
    <w:p w14:paraId="5C60C652" w14:textId="77777777" w:rsidR="00551415" w:rsidRDefault="00551415"/>
    <w:tbl>
      <w:tblPr>
        <w:tblW w:w="0" w:type="auto"/>
        <w:jc w:val="center"/>
        <w:tblLayout w:type="fixed"/>
        <w:tblLook w:val="04A0" w:firstRow="1" w:lastRow="0" w:firstColumn="1" w:lastColumn="0" w:noHBand="0" w:noVBand="1"/>
      </w:tblPr>
      <w:tblGrid>
        <w:gridCol w:w="5018"/>
        <w:gridCol w:w="5018"/>
      </w:tblGrid>
      <w:tr w:rsidR="00551415" w14:paraId="3D98CE15" w14:textId="77777777">
        <w:trPr>
          <w:jc w:val="center"/>
        </w:trPr>
        <w:tc>
          <w:tcPr>
            <w:tcW w:w="5018" w:type="dxa"/>
            <w:shd w:val="clear" w:color="auto" w:fill="D9EAF7"/>
            <w:tcMar>
              <w:top w:w="90" w:type="dxa"/>
              <w:left w:w="100" w:type="dxa"/>
              <w:bottom w:w="90" w:type="dxa"/>
              <w:right w:w="100" w:type="dxa"/>
            </w:tcMar>
            <w:vAlign w:val="center"/>
          </w:tcPr>
          <w:p w14:paraId="07A51275" w14:textId="77777777" w:rsidR="00551415" w:rsidRDefault="00041BDD">
            <w:r>
              <w:rPr>
                <w:b/>
              </w:rPr>
              <w:t>Auftraggeber</w:t>
            </w:r>
          </w:p>
        </w:tc>
        <w:tc>
          <w:tcPr>
            <w:tcW w:w="5018" w:type="dxa"/>
            <w:tcMar>
              <w:top w:w="90" w:type="dxa"/>
              <w:left w:w="100" w:type="dxa"/>
              <w:bottom w:w="90" w:type="dxa"/>
              <w:right w:w="100" w:type="dxa"/>
            </w:tcMar>
            <w:vAlign w:val="center"/>
          </w:tcPr>
          <w:p w14:paraId="62C1BDBC" w14:textId="77777777" w:rsidR="00551415" w:rsidRDefault="00041BDD">
            <w:r>
              <w:t>Kreis Recklinghausen</w:t>
            </w:r>
          </w:p>
        </w:tc>
      </w:tr>
      <w:tr w:rsidR="00551415" w14:paraId="22F26307" w14:textId="77777777">
        <w:trPr>
          <w:jc w:val="center"/>
        </w:trPr>
        <w:tc>
          <w:tcPr>
            <w:tcW w:w="5018" w:type="dxa"/>
            <w:shd w:val="clear" w:color="auto" w:fill="D9EAF7"/>
            <w:tcMar>
              <w:top w:w="90" w:type="dxa"/>
              <w:left w:w="100" w:type="dxa"/>
              <w:bottom w:w="90" w:type="dxa"/>
              <w:right w:w="100" w:type="dxa"/>
            </w:tcMar>
            <w:vAlign w:val="center"/>
          </w:tcPr>
          <w:p w14:paraId="2A26CDFA" w14:textId="77777777" w:rsidR="00551415" w:rsidRDefault="00041BDD">
            <w:r>
              <w:rPr>
                <w:b/>
              </w:rPr>
              <w:t>Vergabenummer</w:t>
            </w:r>
          </w:p>
        </w:tc>
        <w:tc>
          <w:tcPr>
            <w:tcW w:w="5018" w:type="dxa"/>
            <w:tcMar>
              <w:top w:w="90" w:type="dxa"/>
              <w:left w:w="100" w:type="dxa"/>
              <w:bottom w:w="90" w:type="dxa"/>
              <w:right w:w="100" w:type="dxa"/>
            </w:tcMar>
            <w:vAlign w:val="center"/>
          </w:tcPr>
          <w:p w14:paraId="2DB8BB33" w14:textId="5F1295E2" w:rsidR="00551415" w:rsidRDefault="00041BDD">
            <w:r>
              <w:t>(ZV) 16-184/26</w:t>
            </w:r>
          </w:p>
        </w:tc>
      </w:tr>
      <w:tr w:rsidR="00551415" w14:paraId="2FB19275" w14:textId="77777777">
        <w:trPr>
          <w:jc w:val="center"/>
        </w:trPr>
        <w:tc>
          <w:tcPr>
            <w:tcW w:w="5018" w:type="dxa"/>
            <w:shd w:val="clear" w:color="auto" w:fill="D9EAF7"/>
            <w:tcMar>
              <w:top w:w="90" w:type="dxa"/>
              <w:left w:w="100" w:type="dxa"/>
              <w:bottom w:w="90" w:type="dxa"/>
              <w:right w:w="100" w:type="dxa"/>
            </w:tcMar>
            <w:vAlign w:val="center"/>
          </w:tcPr>
          <w:p w14:paraId="47CDD2AB" w14:textId="77777777" w:rsidR="00551415" w:rsidRDefault="00041BDD">
            <w:r>
              <w:rPr>
                <w:b/>
              </w:rPr>
              <w:t>Bieter</w:t>
            </w:r>
          </w:p>
        </w:tc>
        <w:tc>
          <w:tcPr>
            <w:tcW w:w="5018" w:type="dxa"/>
            <w:tcMar>
              <w:top w:w="90" w:type="dxa"/>
              <w:left w:w="100" w:type="dxa"/>
              <w:bottom w:w="90" w:type="dxa"/>
              <w:right w:w="100" w:type="dxa"/>
            </w:tcMar>
            <w:vAlign w:val="center"/>
          </w:tcPr>
          <w:p w14:paraId="3E17BCC4" w14:textId="77777777" w:rsidR="00551415" w:rsidRDefault="00041BDD">
            <w:r>
              <w:t>[Firma / Anschrift]</w:t>
            </w:r>
          </w:p>
        </w:tc>
      </w:tr>
      <w:tr w:rsidR="00551415" w14:paraId="6F02811C" w14:textId="77777777">
        <w:trPr>
          <w:jc w:val="center"/>
        </w:trPr>
        <w:tc>
          <w:tcPr>
            <w:tcW w:w="5018" w:type="dxa"/>
            <w:shd w:val="clear" w:color="auto" w:fill="D9EAF7"/>
            <w:tcMar>
              <w:top w:w="90" w:type="dxa"/>
              <w:left w:w="100" w:type="dxa"/>
              <w:bottom w:w="90" w:type="dxa"/>
              <w:right w:w="100" w:type="dxa"/>
            </w:tcMar>
            <w:vAlign w:val="center"/>
          </w:tcPr>
          <w:p w14:paraId="4A4C5185" w14:textId="77777777" w:rsidR="00551415" w:rsidRDefault="00041BDD">
            <w:r>
              <w:rPr>
                <w:b/>
              </w:rPr>
              <w:t>Los</w:t>
            </w:r>
          </w:p>
        </w:tc>
        <w:tc>
          <w:tcPr>
            <w:tcW w:w="5018" w:type="dxa"/>
            <w:tcMar>
              <w:top w:w="90" w:type="dxa"/>
              <w:left w:w="100" w:type="dxa"/>
              <w:bottom w:w="90" w:type="dxa"/>
              <w:right w:w="100" w:type="dxa"/>
            </w:tcMar>
            <w:vAlign w:val="center"/>
          </w:tcPr>
          <w:p w14:paraId="6CE02BF0" w14:textId="77777777" w:rsidR="00551415" w:rsidRDefault="00041BDD">
            <w:r>
              <w:t>[Los 1 / Los 2 / beide Lose]</w:t>
            </w:r>
          </w:p>
        </w:tc>
      </w:tr>
      <w:tr w:rsidR="00551415" w14:paraId="70C49BBA" w14:textId="77777777">
        <w:trPr>
          <w:jc w:val="center"/>
        </w:trPr>
        <w:tc>
          <w:tcPr>
            <w:tcW w:w="5018" w:type="dxa"/>
            <w:shd w:val="clear" w:color="auto" w:fill="D9EAF7"/>
            <w:tcMar>
              <w:top w:w="90" w:type="dxa"/>
              <w:left w:w="100" w:type="dxa"/>
              <w:bottom w:w="90" w:type="dxa"/>
              <w:right w:w="100" w:type="dxa"/>
            </w:tcMar>
            <w:vAlign w:val="center"/>
          </w:tcPr>
          <w:p w14:paraId="4E1FF0CE" w14:textId="77777777" w:rsidR="00551415" w:rsidRDefault="00041BDD">
            <w:r>
              <w:rPr>
                <w:b/>
              </w:rPr>
              <w:t>Stand</w:t>
            </w:r>
          </w:p>
        </w:tc>
        <w:tc>
          <w:tcPr>
            <w:tcW w:w="5018" w:type="dxa"/>
            <w:tcMar>
              <w:top w:w="90" w:type="dxa"/>
              <w:left w:w="100" w:type="dxa"/>
              <w:bottom w:w="90" w:type="dxa"/>
              <w:right w:w="100" w:type="dxa"/>
            </w:tcMar>
            <w:vAlign w:val="center"/>
          </w:tcPr>
          <w:p w14:paraId="3A65DC63" w14:textId="77777777" w:rsidR="00551415" w:rsidRDefault="00041BDD">
            <w:r>
              <w:t>[Datum / Version]</w:t>
            </w:r>
          </w:p>
        </w:tc>
      </w:tr>
    </w:tbl>
    <w:p w14:paraId="41971FA3" w14:textId="77777777" w:rsidR="00551415" w:rsidRDefault="00041BDD">
      <w:r>
        <w:rPr>
          <w:b/>
        </w:rPr>
        <w:t xml:space="preserve">Zweck der Anlage. </w:t>
      </w:r>
      <w:r>
        <w:t>Dieses Formblatt strukturiert die mit dem Angebot je Los einzureichenden technischen Datenblätter, Nachweise und Erklärungen. Die eigentlichen Herstellerunterlagen sind vom Bieter beizufügen und eindeutig zu kennzeichnen. Pauschale Bestätigungen ersetzen die geforderten Nachweise nicht.</w:t>
      </w:r>
    </w:p>
    <w:p w14:paraId="5DA58DCC" w14:textId="77777777" w:rsidR="00551415" w:rsidRDefault="00041BDD">
      <w:pPr>
        <w:pStyle w:val="berschrift1"/>
      </w:pPr>
      <w:r>
        <w:t>1. Angebotene Produkte</w:t>
      </w:r>
    </w:p>
    <w:tbl>
      <w:tblPr>
        <w:tblStyle w:val="Tabellenraster"/>
        <w:tblW w:w="11215" w:type="dxa"/>
        <w:jc w:val="center"/>
        <w:tblLayout w:type="fixed"/>
        <w:tblLook w:val="04A0" w:firstRow="1" w:lastRow="0" w:firstColumn="1" w:lastColumn="0" w:noHBand="0" w:noVBand="1"/>
      </w:tblPr>
      <w:tblGrid>
        <w:gridCol w:w="2285"/>
        <w:gridCol w:w="2409"/>
        <w:gridCol w:w="4111"/>
        <w:gridCol w:w="2410"/>
      </w:tblGrid>
      <w:tr w:rsidR="00551415" w14:paraId="287C1D4A" w14:textId="77777777" w:rsidTr="00041BDD">
        <w:trPr>
          <w:cantSplit/>
          <w:tblHeader/>
          <w:jc w:val="center"/>
        </w:trPr>
        <w:tc>
          <w:tcPr>
            <w:tcW w:w="2285" w:type="dxa"/>
            <w:shd w:val="clear" w:color="auto" w:fill="1F4E78"/>
            <w:tcMar>
              <w:top w:w="90" w:type="dxa"/>
              <w:left w:w="100" w:type="dxa"/>
              <w:bottom w:w="90" w:type="dxa"/>
              <w:right w:w="100" w:type="dxa"/>
            </w:tcMar>
            <w:vAlign w:val="center"/>
          </w:tcPr>
          <w:p w14:paraId="333DC64B" w14:textId="77777777" w:rsidR="00551415" w:rsidRDefault="00041BDD">
            <w:r>
              <w:rPr>
                <w:b/>
                <w:color w:val="FFFFFF"/>
              </w:rPr>
              <w:t>Los</w:t>
            </w:r>
          </w:p>
        </w:tc>
        <w:tc>
          <w:tcPr>
            <w:tcW w:w="2409" w:type="dxa"/>
            <w:shd w:val="clear" w:color="auto" w:fill="1F4E78"/>
            <w:tcMar>
              <w:top w:w="90" w:type="dxa"/>
              <w:left w:w="100" w:type="dxa"/>
              <w:bottom w:w="90" w:type="dxa"/>
              <w:right w:w="100" w:type="dxa"/>
            </w:tcMar>
            <w:vAlign w:val="center"/>
          </w:tcPr>
          <w:p w14:paraId="63ECF666" w14:textId="77777777" w:rsidR="00551415" w:rsidRDefault="00041BDD">
            <w:r>
              <w:rPr>
                <w:b/>
                <w:color w:val="FFFFFF"/>
              </w:rPr>
              <w:t>Hersteller</w:t>
            </w:r>
          </w:p>
        </w:tc>
        <w:tc>
          <w:tcPr>
            <w:tcW w:w="4111" w:type="dxa"/>
            <w:shd w:val="clear" w:color="auto" w:fill="1F4E78"/>
            <w:tcMar>
              <w:top w:w="90" w:type="dxa"/>
              <w:left w:w="100" w:type="dxa"/>
              <w:bottom w:w="90" w:type="dxa"/>
              <w:right w:w="100" w:type="dxa"/>
            </w:tcMar>
            <w:vAlign w:val="center"/>
          </w:tcPr>
          <w:p w14:paraId="14B58804" w14:textId="77777777" w:rsidR="00551415" w:rsidRDefault="00041BDD">
            <w:r>
              <w:rPr>
                <w:b/>
                <w:color w:val="FFFFFF"/>
              </w:rPr>
              <w:t>Modell / Bezeichnung und SKU</w:t>
            </w:r>
          </w:p>
        </w:tc>
        <w:tc>
          <w:tcPr>
            <w:tcW w:w="2410" w:type="dxa"/>
            <w:shd w:val="clear" w:color="auto" w:fill="1F4E78"/>
            <w:tcMar>
              <w:top w:w="90" w:type="dxa"/>
              <w:left w:w="100" w:type="dxa"/>
              <w:bottom w:w="90" w:type="dxa"/>
              <w:right w:w="100" w:type="dxa"/>
            </w:tcMar>
            <w:vAlign w:val="center"/>
          </w:tcPr>
          <w:p w14:paraId="132FB695" w14:textId="77777777" w:rsidR="00551415" w:rsidRDefault="00041BDD">
            <w:r>
              <w:rPr>
                <w:b/>
                <w:color w:val="FFFFFF"/>
              </w:rPr>
              <w:t>Fundstelle Datenblatt</w:t>
            </w:r>
          </w:p>
        </w:tc>
      </w:tr>
      <w:tr w:rsidR="00551415" w14:paraId="09EB96E4" w14:textId="77777777" w:rsidTr="00041BDD">
        <w:trPr>
          <w:cantSplit/>
          <w:jc w:val="center"/>
        </w:trPr>
        <w:tc>
          <w:tcPr>
            <w:tcW w:w="2285" w:type="dxa"/>
            <w:tcMar>
              <w:top w:w="90" w:type="dxa"/>
              <w:left w:w="100" w:type="dxa"/>
              <w:bottom w:w="90" w:type="dxa"/>
              <w:right w:w="100" w:type="dxa"/>
            </w:tcMar>
            <w:vAlign w:val="center"/>
          </w:tcPr>
          <w:p w14:paraId="3C7C6B56" w14:textId="77777777" w:rsidR="00551415" w:rsidRDefault="00041BDD">
            <w:r>
              <w:t>Los 1 - 16-Zoll-Klasse</w:t>
            </w:r>
          </w:p>
        </w:tc>
        <w:tc>
          <w:tcPr>
            <w:tcW w:w="2409" w:type="dxa"/>
            <w:tcMar>
              <w:top w:w="90" w:type="dxa"/>
              <w:left w:w="100" w:type="dxa"/>
              <w:bottom w:w="90" w:type="dxa"/>
              <w:right w:w="100" w:type="dxa"/>
            </w:tcMar>
            <w:vAlign w:val="center"/>
          </w:tcPr>
          <w:p w14:paraId="0C2E98B7" w14:textId="77777777" w:rsidR="00551415" w:rsidRDefault="00041BDD">
            <w:r>
              <w:t>[vom Bieter auszufüllen]</w:t>
            </w:r>
          </w:p>
        </w:tc>
        <w:tc>
          <w:tcPr>
            <w:tcW w:w="4111" w:type="dxa"/>
            <w:tcMar>
              <w:top w:w="90" w:type="dxa"/>
              <w:left w:w="100" w:type="dxa"/>
              <w:bottom w:w="90" w:type="dxa"/>
              <w:right w:w="100" w:type="dxa"/>
            </w:tcMar>
            <w:vAlign w:val="center"/>
          </w:tcPr>
          <w:p w14:paraId="72A5491E" w14:textId="77777777" w:rsidR="00551415" w:rsidRDefault="00041BDD">
            <w:r>
              <w:t>[vom Bieter auszufüllen]</w:t>
            </w:r>
          </w:p>
        </w:tc>
        <w:tc>
          <w:tcPr>
            <w:tcW w:w="2410" w:type="dxa"/>
            <w:tcMar>
              <w:top w:w="90" w:type="dxa"/>
              <w:left w:w="100" w:type="dxa"/>
              <w:bottom w:w="90" w:type="dxa"/>
              <w:right w:w="100" w:type="dxa"/>
            </w:tcMar>
            <w:vAlign w:val="center"/>
          </w:tcPr>
          <w:p w14:paraId="49F2FD48" w14:textId="77777777" w:rsidR="00551415" w:rsidRDefault="00041BDD">
            <w:r>
              <w:t>[vom Bieter auszufüllen]</w:t>
            </w:r>
          </w:p>
        </w:tc>
      </w:tr>
      <w:tr w:rsidR="00551415" w14:paraId="710540CD" w14:textId="77777777" w:rsidTr="00041BDD">
        <w:trPr>
          <w:cantSplit/>
          <w:jc w:val="center"/>
        </w:trPr>
        <w:tc>
          <w:tcPr>
            <w:tcW w:w="2285" w:type="dxa"/>
            <w:tcMar>
              <w:top w:w="90" w:type="dxa"/>
              <w:left w:w="100" w:type="dxa"/>
              <w:bottom w:w="90" w:type="dxa"/>
              <w:right w:w="100" w:type="dxa"/>
            </w:tcMar>
            <w:vAlign w:val="center"/>
          </w:tcPr>
          <w:p w14:paraId="2E08533D" w14:textId="77777777" w:rsidR="00551415" w:rsidRDefault="00041BDD">
            <w:r>
              <w:t>Los 2 - 14-Zoll-Klasse</w:t>
            </w:r>
          </w:p>
        </w:tc>
        <w:tc>
          <w:tcPr>
            <w:tcW w:w="2409" w:type="dxa"/>
            <w:tcMar>
              <w:top w:w="90" w:type="dxa"/>
              <w:left w:w="100" w:type="dxa"/>
              <w:bottom w:w="90" w:type="dxa"/>
              <w:right w:w="100" w:type="dxa"/>
            </w:tcMar>
            <w:vAlign w:val="center"/>
          </w:tcPr>
          <w:p w14:paraId="106E1DA9" w14:textId="77777777" w:rsidR="00551415" w:rsidRDefault="00041BDD">
            <w:r>
              <w:t>[vom Bieter auszufüllen]</w:t>
            </w:r>
          </w:p>
        </w:tc>
        <w:tc>
          <w:tcPr>
            <w:tcW w:w="4111" w:type="dxa"/>
            <w:tcMar>
              <w:top w:w="90" w:type="dxa"/>
              <w:left w:w="100" w:type="dxa"/>
              <w:bottom w:w="90" w:type="dxa"/>
              <w:right w:w="100" w:type="dxa"/>
            </w:tcMar>
            <w:vAlign w:val="center"/>
          </w:tcPr>
          <w:p w14:paraId="6B748F58" w14:textId="77777777" w:rsidR="00551415" w:rsidRDefault="00041BDD">
            <w:r>
              <w:t>[vom Bieter auszufüllen]</w:t>
            </w:r>
          </w:p>
        </w:tc>
        <w:tc>
          <w:tcPr>
            <w:tcW w:w="2410" w:type="dxa"/>
            <w:tcMar>
              <w:top w:w="90" w:type="dxa"/>
              <w:left w:w="100" w:type="dxa"/>
              <w:bottom w:w="90" w:type="dxa"/>
              <w:right w:w="100" w:type="dxa"/>
            </w:tcMar>
            <w:vAlign w:val="center"/>
          </w:tcPr>
          <w:p w14:paraId="71AC1096" w14:textId="77777777" w:rsidR="00551415" w:rsidRDefault="00041BDD">
            <w:r>
              <w:t>[vom Bieter auszufüllen]</w:t>
            </w:r>
          </w:p>
        </w:tc>
      </w:tr>
    </w:tbl>
    <w:p w14:paraId="7193F17B" w14:textId="77777777" w:rsidR="00551415" w:rsidRDefault="00041BDD">
      <w:pPr>
        <w:pStyle w:val="berschrift1"/>
      </w:pPr>
      <w:r>
        <w:t>2. Beizufügende Unterlagen je angebotenem Los</w:t>
      </w:r>
    </w:p>
    <w:tbl>
      <w:tblPr>
        <w:tblStyle w:val="Tabellenraster"/>
        <w:tblW w:w="11178" w:type="dxa"/>
        <w:jc w:val="center"/>
        <w:tblLayout w:type="fixed"/>
        <w:tblLook w:val="04A0" w:firstRow="1" w:lastRow="0" w:firstColumn="1" w:lastColumn="0" w:noHBand="0" w:noVBand="1"/>
      </w:tblPr>
      <w:tblGrid>
        <w:gridCol w:w="540"/>
        <w:gridCol w:w="5670"/>
        <w:gridCol w:w="1134"/>
        <w:gridCol w:w="3834"/>
      </w:tblGrid>
      <w:tr w:rsidR="00551415" w14:paraId="042249CC" w14:textId="77777777" w:rsidTr="00041BDD">
        <w:trPr>
          <w:cantSplit/>
          <w:tblHeader/>
          <w:jc w:val="center"/>
        </w:trPr>
        <w:tc>
          <w:tcPr>
            <w:tcW w:w="540" w:type="dxa"/>
            <w:shd w:val="clear" w:color="auto" w:fill="1F4E78"/>
            <w:tcMar>
              <w:top w:w="90" w:type="dxa"/>
              <w:left w:w="100" w:type="dxa"/>
              <w:bottom w:w="90" w:type="dxa"/>
              <w:right w:w="100" w:type="dxa"/>
            </w:tcMar>
            <w:vAlign w:val="center"/>
          </w:tcPr>
          <w:p w14:paraId="53A3E302" w14:textId="77777777" w:rsidR="00551415" w:rsidRDefault="00041BDD">
            <w:r>
              <w:rPr>
                <w:b/>
                <w:color w:val="FFFFFF"/>
                <w:sz w:val="18"/>
              </w:rPr>
              <w:t>Nr.</w:t>
            </w:r>
          </w:p>
        </w:tc>
        <w:tc>
          <w:tcPr>
            <w:tcW w:w="5670" w:type="dxa"/>
            <w:shd w:val="clear" w:color="auto" w:fill="1F4E78"/>
            <w:tcMar>
              <w:top w:w="90" w:type="dxa"/>
              <w:left w:w="100" w:type="dxa"/>
              <w:bottom w:w="90" w:type="dxa"/>
              <w:right w:w="100" w:type="dxa"/>
            </w:tcMar>
            <w:vAlign w:val="center"/>
          </w:tcPr>
          <w:p w14:paraId="5148B026" w14:textId="77777777" w:rsidR="00551415" w:rsidRDefault="00041BDD">
            <w:r>
              <w:rPr>
                <w:b/>
                <w:color w:val="FFFFFF"/>
                <w:sz w:val="18"/>
              </w:rPr>
              <w:t>Unterlage / Nachweis</w:t>
            </w:r>
          </w:p>
        </w:tc>
        <w:tc>
          <w:tcPr>
            <w:tcW w:w="1134" w:type="dxa"/>
            <w:shd w:val="clear" w:color="auto" w:fill="1F4E78"/>
            <w:tcMar>
              <w:top w:w="90" w:type="dxa"/>
              <w:left w:w="100" w:type="dxa"/>
              <w:bottom w:w="90" w:type="dxa"/>
              <w:right w:w="100" w:type="dxa"/>
            </w:tcMar>
            <w:vAlign w:val="center"/>
          </w:tcPr>
          <w:p w14:paraId="6C9A7546" w14:textId="77777777" w:rsidR="00551415" w:rsidRDefault="00041BDD">
            <w:r>
              <w:rPr>
                <w:b/>
                <w:color w:val="FFFFFF"/>
                <w:sz w:val="18"/>
              </w:rPr>
              <w:t>beigefügt</w:t>
            </w:r>
          </w:p>
        </w:tc>
        <w:tc>
          <w:tcPr>
            <w:tcW w:w="3834" w:type="dxa"/>
            <w:shd w:val="clear" w:color="auto" w:fill="1F4E78"/>
            <w:tcMar>
              <w:top w:w="90" w:type="dxa"/>
              <w:left w:w="100" w:type="dxa"/>
              <w:bottom w:w="90" w:type="dxa"/>
              <w:right w:w="100" w:type="dxa"/>
            </w:tcMar>
            <w:vAlign w:val="center"/>
          </w:tcPr>
          <w:p w14:paraId="7C91E59A" w14:textId="77777777" w:rsidR="00551415" w:rsidRDefault="00041BDD">
            <w:r>
              <w:rPr>
                <w:b/>
                <w:color w:val="FFFFFF"/>
                <w:sz w:val="18"/>
              </w:rPr>
              <w:t>Dateiname / Fundstelle / Bemerkung</w:t>
            </w:r>
          </w:p>
        </w:tc>
      </w:tr>
      <w:tr w:rsidR="00551415" w14:paraId="1119CCA0" w14:textId="77777777" w:rsidTr="00041BDD">
        <w:trPr>
          <w:cantSplit/>
          <w:jc w:val="center"/>
        </w:trPr>
        <w:tc>
          <w:tcPr>
            <w:tcW w:w="540" w:type="dxa"/>
            <w:tcMar>
              <w:top w:w="90" w:type="dxa"/>
              <w:left w:w="100" w:type="dxa"/>
              <w:bottom w:w="90" w:type="dxa"/>
              <w:right w:w="100" w:type="dxa"/>
            </w:tcMar>
            <w:vAlign w:val="center"/>
          </w:tcPr>
          <w:p w14:paraId="3275CC89" w14:textId="77777777" w:rsidR="00551415" w:rsidRDefault="00041BDD">
            <w:r>
              <w:rPr>
                <w:sz w:val="18"/>
              </w:rPr>
              <w:t>A1</w:t>
            </w:r>
          </w:p>
        </w:tc>
        <w:tc>
          <w:tcPr>
            <w:tcW w:w="5670" w:type="dxa"/>
            <w:tcMar>
              <w:top w:w="90" w:type="dxa"/>
              <w:left w:w="100" w:type="dxa"/>
              <w:bottom w:w="90" w:type="dxa"/>
              <w:right w:w="100" w:type="dxa"/>
            </w:tcMar>
            <w:vAlign w:val="center"/>
          </w:tcPr>
          <w:p w14:paraId="6C346ACD" w14:textId="77777777" w:rsidR="00551415" w:rsidRDefault="00041BDD">
            <w:r>
              <w:rPr>
                <w:sz w:val="18"/>
              </w:rPr>
              <w:t>Herstellerdatenblatt des angebotenen Grundmodells</w:t>
            </w:r>
          </w:p>
        </w:tc>
        <w:tc>
          <w:tcPr>
            <w:tcW w:w="1134" w:type="dxa"/>
            <w:tcMar>
              <w:top w:w="90" w:type="dxa"/>
              <w:left w:w="100" w:type="dxa"/>
              <w:bottom w:w="90" w:type="dxa"/>
              <w:right w:w="100" w:type="dxa"/>
            </w:tcMar>
            <w:vAlign w:val="center"/>
          </w:tcPr>
          <w:p w14:paraId="31F21BCE" w14:textId="77777777" w:rsidR="00551415" w:rsidRDefault="00041BDD">
            <w:r>
              <w:rPr>
                <w:sz w:val="18"/>
              </w:rPr>
              <w:t>☐ ja</w:t>
            </w:r>
            <w:r>
              <w:rPr>
                <w:sz w:val="18"/>
              </w:rPr>
              <w:br/>
              <w:t>☐ nein</w:t>
            </w:r>
          </w:p>
        </w:tc>
        <w:tc>
          <w:tcPr>
            <w:tcW w:w="3834" w:type="dxa"/>
            <w:tcMar>
              <w:top w:w="90" w:type="dxa"/>
              <w:left w:w="100" w:type="dxa"/>
              <w:bottom w:w="90" w:type="dxa"/>
              <w:right w:w="100" w:type="dxa"/>
            </w:tcMar>
            <w:vAlign w:val="center"/>
          </w:tcPr>
          <w:p w14:paraId="302185E1" w14:textId="77777777" w:rsidR="00551415" w:rsidRDefault="00551415"/>
        </w:tc>
      </w:tr>
      <w:tr w:rsidR="00551415" w14:paraId="6C44D46E" w14:textId="77777777" w:rsidTr="00041BDD">
        <w:trPr>
          <w:cantSplit/>
          <w:jc w:val="center"/>
        </w:trPr>
        <w:tc>
          <w:tcPr>
            <w:tcW w:w="540" w:type="dxa"/>
            <w:tcMar>
              <w:top w:w="90" w:type="dxa"/>
              <w:left w:w="100" w:type="dxa"/>
              <w:bottom w:w="90" w:type="dxa"/>
              <w:right w:w="100" w:type="dxa"/>
            </w:tcMar>
            <w:vAlign w:val="center"/>
          </w:tcPr>
          <w:p w14:paraId="25CBDF55" w14:textId="77777777" w:rsidR="00551415" w:rsidRDefault="00041BDD">
            <w:r>
              <w:rPr>
                <w:sz w:val="18"/>
              </w:rPr>
              <w:t>A2</w:t>
            </w:r>
          </w:p>
        </w:tc>
        <w:tc>
          <w:tcPr>
            <w:tcW w:w="5670" w:type="dxa"/>
            <w:tcMar>
              <w:top w:w="90" w:type="dxa"/>
              <w:left w:w="100" w:type="dxa"/>
              <w:bottom w:w="90" w:type="dxa"/>
              <w:right w:w="100" w:type="dxa"/>
            </w:tcMar>
            <w:vAlign w:val="center"/>
          </w:tcPr>
          <w:p w14:paraId="1943851E" w14:textId="77777777" w:rsidR="00551415" w:rsidRDefault="00041BDD">
            <w:r>
              <w:rPr>
                <w:sz w:val="18"/>
              </w:rPr>
              <w:t>Detailliertes Konfigurationsdatenblatt mit sämtlichen verbauten Komponenten und eindeutiger SKU</w:t>
            </w:r>
          </w:p>
        </w:tc>
        <w:tc>
          <w:tcPr>
            <w:tcW w:w="1134" w:type="dxa"/>
            <w:tcMar>
              <w:top w:w="90" w:type="dxa"/>
              <w:left w:w="100" w:type="dxa"/>
              <w:bottom w:w="90" w:type="dxa"/>
              <w:right w:w="100" w:type="dxa"/>
            </w:tcMar>
            <w:vAlign w:val="center"/>
          </w:tcPr>
          <w:p w14:paraId="4E567D14" w14:textId="77777777" w:rsidR="00551415" w:rsidRDefault="00041BDD">
            <w:r>
              <w:rPr>
                <w:sz w:val="18"/>
              </w:rPr>
              <w:t>☐ ja</w:t>
            </w:r>
            <w:r>
              <w:rPr>
                <w:sz w:val="18"/>
              </w:rPr>
              <w:br/>
              <w:t>☐ nein</w:t>
            </w:r>
          </w:p>
        </w:tc>
        <w:tc>
          <w:tcPr>
            <w:tcW w:w="3834" w:type="dxa"/>
            <w:tcMar>
              <w:top w:w="90" w:type="dxa"/>
              <w:left w:w="100" w:type="dxa"/>
              <w:bottom w:w="90" w:type="dxa"/>
              <w:right w:w="100" w:type="dxa"/>
            </w:tcMar>
            <w:vAlign w:val="center"/>
          </w:tcPr>
          <w:p w14:paraId="67095668" w14:textId="77777777" w:rsidR="00551415" w:rsidRDefault="00551415"/>
        </w:tc>
      </w:tr>
      <w:tr w:rsidR="00551415" w14:paraId="686ED6BD" w14:textId="77777777" w:rsidTr="00041BDD">
        <w:trPr>
          <w:cantSplit/>
          <w:jc w:val="center"/>
        </w:trPr>
        <w:tc>
          <w:tcPr>
            <w:tcW w:w="540" w:type="dxa"/>
            <w:tcMar>
              <w:top w:w="90" w:type="dxa"/>
              <w:left w:w="100" w:type="dxa"/>
              <w:bottom w:w="90" w:type="dxa"/>
              <w:right w:w="100" w:type="dxa"/>
            </w:tcMar>
            <w:vAlign w:val="center"/>
          </w:tcPr>
          <w:p w14:paraId="27967B72" w14:textId="77777777" w:rsidR="00551415" w:rsidRDefault="00041BDD">
            <w:r>
              <w:rPr>
                <w:sz w:val="18"/>
              </w:rPr>
              <w:t>A3</w:t>
            </w:r>
          </w:p>
        </w:tc>
        <w:tc>
          <w:tcPr>
            <w:tcW w:w="5670" w:type="dxa"/>
            <w:tcMar>
              <w:top w:w="90" w:type="dxa"/>
              <w:left w:w="100" w:type="dxa"/>
              <w:bottom w:w="90" w:type="dxa"/>
              <w:right w:w="100" w:type="dxa"/>
            </w:tcMar>
            <w:vAlign w:val="center"/>
          </w:tcPr>
          <w:p w14:paraId="530A8514" w14:textId="77777777" w:rsidR="00551415" w:rsidRDefault="00041BDD">
            <w:r>
              <w:rPr>
                <w:sz w:val="18"/>
              </w:rPr>
              <w:t>Nachweis der vollwertigen Microsoft-Windows-11-Pro-Lizenz</w:t>
            </w:r>
          </w:p>
        </w:tc>
        <w:tc>
          <w:tcPr>
            <w:tcW w:w="1134" w:type="dxa"/>
            <w:tcMar>
              <w:top w:w="90" w:type="dxa"/>
              <w:left w:w="100" w:type="dxa"/>
              <w:bottom w:w="90" w:type="dxa"/>
              <w:right w:w="100" w:type="dxa"/>
            </w:tcMar>
            <w:vAlign w:val="center"/>
          </w:tcPr>
          <w:p w14:paraId="55A020BD" w14:textId="77777777" w:rsidR="00551415" w:rsidRDefault="00041BDD">
            <w:r>
              <w:rPr>
                <w:sz w:val="18"/>
              </w:rPr>
              <w:t>☐ ja</w:t>
            </w:r>
            <w:r>
              <w:rPr>
                <w:sz w:val="18"/>
              </w:rPr>
              <w:br/>
              <w:t>☐ nein</w:t>
            </w:r>
          </w:p>
        </w:tc>
        <w:tc>
          <w:tcPr>
            <w:tcW w:w="3834" w:type="dxa"/>
            <w:tcMar>
              <w:top w:w="90" w:type="dxa"/>
              <w:left w:w="100" w:type="dxa"/>
              <w:bottom w:w="90" w:type="dxa"/>
              <w:right w:w="100" w:type="dxa"/>
            </w:tcMar>
            <w:vAlign w:val="center"/>
          </w:tcPr>
          <w:p w14:paraId="7B14CFA5" w14:textId="77777777" w:rsidR="00551415" w:rsidRDefault="00551415"/>
        </w:tc>
      </w:tr>
      <w:tr w:rsidR="00551415" w14:paraId="63775B03" w14:textId="77777777" w:rsidTr="00041BDD">
        <w:trPr>
          <w:cantSplit/>
          <w:jc w:val="center"/>
        </w:trPr>
        <w:tc>
          <w:tcPr>
            <w:tcW w:w="540" w:type="dxa"/>
            <w:tcMar>
              <w:top w:w="90" w:type="dxa"/>
              <w:left w:w="100" w:type="dxa"/>
              <w:bottom w:w="90" w:type="dxa"/>
              <w:right w:w="100" w:type="dxa"/>
            </w:tcMar>
            <w:vAlign w:val="center"/>
          </w:tcPr>
          <w:p w14:paraId="7F30FCC7" w14:textId="77777777" w:rsidR="00551415" w:rsidRDefault="00041BDD">
            <w:r>
              <w:rPr>
                <w:sz w:val="18"/>
              </w:rPr>
              <w:t>A4</w:t>
            </w:r>
          </w:p>
        </w:tc>
        <w:tc>
          <w:tcPr>
            <w:tcW w:w="5670" w:type="dxa"/>
            <w:tcMar>
              <w:top w:w="90" w:type="dxa"/>
              <w:left w:w="100" w:type="dxa"/>
              <w:bottom w:w="90" w:type="dxa"/>
              <w:right w:w="100" w:type="dxa"/>
            </w:tcMar>
            <w:vAlign w:val="center"/>
          </w:tcPr>
          <w:p w14:paraId="155E629F" w14:textId="77777777" w:rsidR="00551415" w:rsidRPr="00752CD4" w:rsidRDefault="00041BDD">
            <w:r w:rsidRPr="00752CD4">
              <w:rPr>
                <w:sz w:val="18"/>
              </w:rPr>
              <w:t>Nachweis zum 64-Bit-Prozessor auf Basis des x86-64-Befehlssatzes (x86-64/AMD64 bzw. Intel 64), zur physischen Kernzahl und zur vollständigen Unterstützung von Windows 11 Pro</w:t>
            </w:r>
          </w:p>
        </w:tc>
        <w:tc>
          <w:tcPr>
            <w:tcW w:w="1134" w:type="dxa"/>
            <w:tcMar>
              <w:top w:w="90" w:type="dxa"/>
              <w:left w:w="100" w:type="dxa"/>
              <w:bottom w:w="90" w:type="dxa"/>
              <w:right w:w="100" w:type="dxa"/>
            </w:tcMar>
            <w:vAlign w:val="center"/>
          </w:tcPr>
          <w:p w14:paraId="60FA18D8" w14:textId="77777777" w:rsidR="00551415" w:rsidRDefault="00041BDD">
            <w:r>
              <w:rPr>
                <w:sz w:val="18"/>
              </w:rPr>
              <w:t>☐ ja</w:t>
            </w:r>
            <w:r>
              <w:rPr>
                <w:sz w:val="18"/>
              </w:rPr>
              <w:br/>
              <w:t>☐ nein</w:t>
            </w:r>
          </w:p>
        </w:tc>
        <w:tc>
          <w:tcPr>
            <w:tcW w:w="3834" w:type="dxa"/>
            <w:tcMar>
              <w:top w:w="90" w:type="dxa"/>
              <w:left w:w="100" w:type="dxa"/>
              <w:bottom w:w="90" w:type="dxa"/>
              <w:right w:w="100" w:type="dxa"/>
            </w:tcMar>
            <w:vAlign w:val="center"/>
          </w:tcPr>
          <w:p w14:paraId="75980150" w14:textId="77777777" w:rsidR="00551415" w:rsidRDefault="00551415"/>
        </w:tc>
      </w:tr>
      <w:tr w:rsidR="00551415" w14:paraId="11FBEA65" w14:textId="77777777" w:rsidTr="00041BDD">
        <w:trPr>
          <w:cantSplit/>
          <w:jc w:val="center"/>
        </w:trPr>
        <w:tc>
          <w:tcPr>
            <w:tcW w:w="540" w:type="dxa"/>
            <w:tcMar>
              <w:top w:w="90" w:type="dxa"/>
              <w:left w:w="100" w:type="dxa"/>
              <w:bottom w:w="90" w:type="dxa"/>
              <w:right w:w="100" w:type="dxa"/>
            </w:tcMar>
            <w:vAlign w:val="center"/>
          </w:tcPr>
          <w:p w14:paraId="74EB7327" w14:textId="77777777" w:rsidR="00551415" w:rsidRDefault="00041BDD">
            <w:r>
              <w:rPr>
                <w:sz w:val="18"/>
              </w:rPr>
              <w:t>A5</w:t>
            </w:r>
          </w:p>
        </w:tc>
        <w:tc>
          <w:tcPr>
            <w:tcW w:w="5670" w:type="dxa"/>
            <w:tcMar>
              <w:top w:w="90" w:type="dxa"/>
              <w:left w:w="100" w:type="dxa"/>
              <w:bottom w:w="90" w:type="dxa"/>
              <w:right w:w="100" w:type="dxa"/>
            </w:tcMar>
            <w:vAlign w:val="center"/>
          </w:tcPr>
          <w:p w14:paraId="07ADA30C" w14:textId="77777777" w:rsidR="00551415" w:rsidRPr="00752CD4" w:rsidRDefault="00041BDD">
            <w:r w:rsidRPr="00752CD4">
              <w:rPr>
                <w:sz w:val="18"/>
              </w:rPr>
              <w:t>Nachweis zu 16 GB Arbeitsspeicher und Erweiterbarkeit auf mindestens 32 GB</w:t>
            </w:r>
          </w:p>
        </w:tc>
        <w:tc>
          <w:tcPr>
            <w:tcW w:w="1134" w:type="dxa"/>
            <w:tcMar>
              <w:top w:w="90" w:type="dxa"/>
              <w:left w:w="100" w:type="dxa"/>
              <w:bottom w:w="90" w:type="dxa"/>
              <w:right w:w="100" w:type="dxa"/>
            </w:tcMar>
            <w:vAlign w:val="center"/>
          </w:tcPr>
          <w:p w14:paraId="2B54AAD9" w14:textId="77777777" w:rsidR="00551415" w:rsidRDefault="00041BDD">
            <w:r>
              <w:rPr>
                <w:sz w:val="18"/>
              </w:rPr>
              <w:t>☐ ja</w:t>
            </w:r>
            <w:r>
              <w:rPr>
                <w:sz w:val="18"/>
              </w:rPr>
              <w:br/>
              <w:t>☐ nein</w:t>
            </w:r>
          </w:p>
        </w:tc>
        <w:tc>
          <w:tcPr>
            <w:tcW w:w="3834" w:type="dxa"/>
            <w:tcMar>
              <w:top w:w="90" w:type="dxa"/>
              <w:left w:w="100" w:type="dxa"/>
              <w:bottom w:w="90" w:type="dxa"/>
              <w:right w:w="100" w:type="dxa"/>
            </w:tcMar>
            <w:vAlign w:val="center"/>
          </w:tcPr>
          <w:p w14:paraId="6A2B161B" w14:textId="77777777" w:rsidR="00551415" w:rsidRDefault="00551415"/>
        </w:tc>
      </w:tr>
      <w:tr w:rsidR="00551415" w14:paraId="53832343" w14:textId="77777777" w:rsidTr="00041BDD">
        <w:trPr>
          <w:cantSplit/>
          <w:jc w:val="center"/>
        </w:trPr>
        <w:tc>
          <w:tcPr>
            <w:tcW w:w="540" w:type="dxa"/>
            <w:tcMar>
              <w:top w:w="90" w:type="dxa"/>
              <w:left w:w="100" w:type="dxa"/>
              <w:bottom w:w="90" w:type="dxa"/>
              <w:right w:w="100" w:type="dxa"/>
            </w:tcMar>
            <w:vAlign w:val="center"/>
          </w:tcPr>
          <w:p w14:paraId="085BDD57" w14:textId="77777777" w:rsidR="00551415" w:rsidRDefault="00041BDD">
            <w:r>
              <w:rPr>
                <w:sz w:val="18"/>
              </w:rPr>
              <w:t>A6</w:t>
            </w:r>
          </w:p>
        </w:tc>
        <w:tc>
          <w:tcPr>
            <w:tcW w:w="5670" w:type="dxa"/>
            <w:tcMar>
              <w:top w:w="90" w:type="dxa"/>
              <w:left w:w="100" w:type="dxa"/>
              <w:bottom w:w="90" w:type="dxa"/>
              <w:right w:w="100" w:type="dxa"/>
            </w:tcMar>
            <w:vAlign w:val="center"/>
          </w:tcPr>
          <w:p w14:paraId="4747125F" w14:textId="77777777" w:rsidR="00551415" w:rsidRPr="00752CD4" w:rsidRDefault="00041BDD">
            <w:r w:rsidRPr="00752CD4">
              <w:rPr>
                <w:sz w:val="18"/>
              </w:rPr>
              <w:t>Nachweis des integrierten vollwertigen RJ45-Ethernet-Anschlusses (mindestens 1 Gbit/s)</w:t>
            </w:r>
          </w:p>
        </w:tc>
        <w:tc>
          <w:tcPr>
            <w:tcW w:w="1134" w:type="dxa"/>
            <w:tcMar>
              <w:top w:w="90" w:type="dxa"/>
              <w:left w:w="100" w:type="dxa"/>
              <w:bottom w:w="90" w:type="dxa"/>
              <w:right w:w="100" w:type="dxa"/>
            </w:tcMar>
            <w:vAlign w:val="center"/>
          </w:tcPr>
          <w:p w14:paraId="0C989018" w14:textId="77777777" w:rsidR="00551415" w:rsidRDefault="00041BDD">
            <w:r>
              <w:rPr>
                <w:sz w:val="18"/>
              </w:rPr>
              <w:t>☐ ja</w:t>
            </w:r>
            <w:r>
              <w:rPr>
                <w:sz w:val="18"/>
              </w:rPr>
              <w:br/>
              <w:t>☐ nein</w:t>
            </w:r>
          </w:p>
        </w:tc>
        <w:tc>
          <w:tcPr>
            <w:tcW w:w="3834" w:type="dxa"/>
            <w:tcMar>
              <w:top w:w="90" w:type="dxa"/>
              <w:left w:w="100" w:type="dxa"/>
              <w:bottom w:w="90" w:type="dxa"/>
              <w:right w:w="100" w:type="dxa"/>
            </w:tcMar>
            <w:vAlign w:val="center"/>
          </w:tcPr>
          <w:p w14:paraId="53DCAA6E" w14:textId="77777777" w:rsidR="00551415" w:rsidRDefault="00551415"/>
        </w:tc>
      </w:tr>
      <w:tr w:rsidR="00551415" w14:paraId="72A78679" w14:textId="77777777" w:rsidTr="00041BDD">
        <w:trPr>
          <w:cantSplit/>
          <w:jc w:val="center"/>
        </w:trPr>
        <w:tc>
          <w:tcPr>
            <w:tcW w:w="540" w:type="dxa"/>
            <w:tcMar>
              <w:top w:w="90" w:type="dxa"/>
              <w:left w:w="100" w:type="dxa"/>
              <w:bottom w:w="90" w:type="dxa"/>
              <w:right w:w="100" w:type="dxa"/>
            </w:tcMar>
            <w:vAlign w:val="center"/>
          </w:tcPr>
          <w:p w14:paraId="68ECB15B" w14:textId="77777777" w:rsidR="00551415" w:rsidRDefault="00041BDD">
            <w:r>
              <w:rPr>
                <w:sz w:val="18"/>
              </w:rPr>
              <w:t>A7</w:t>
            </w:r>
          </w:p>
        </w:tc>
        <w:tc>
          <w:tcPr>
            <w:tcW w:w="5670" w:type="dxa"/>
            <w:tcMar>
              <w:top w:w="90" w:type="dxa"/>
              <w:left w:w="100" w:type="dxa"/>
              <w:bottom w:w="90" w:type="dxa"/>
              <w:right w:w="100" w:type="dxa"/>
            </w:tcMar>
            <w:vAlign w:val="center"/>
          </w:tcPr>
          <w:p w14:paraId="5B5CDF1A" w14:textId="77777777" w:rsidR="00551415" w:rsidRPr="00752CD4" w:rsidRDefault="00041BDD">
            <w:r w:rsidRPr="00752CD4">
              <w:rPr>
                <w:sz w:val="18"/>
              </w:rPr>
              <w:t>Nachweis der Kompatibilität mit sämtlichen in Anlage 3 genannten Dockingstationen</w:t>
            </w:r>
          </w:p>
        </w:tc>
        <w:tc>
          <w:tcPr>
            <w:tcW w:w="1134" w:type="dxa"/>
            <w:tcMar>
              <w:top w:w="90" w:type="dxa"/>
              <w:left w:w="100" w:type="dxa"/>
              <w:bottom w:w="90" w:type="dxa"/>
              <w:right w:w="100" w:type="dxa"/>
            </w:tcMar>
            <w:vAlign w:val="center"/>
          </w:tcPr>
          <w:p w14:paraId="14E7C9A1" w14:textId="77777777" w:rsidR="00551415" w:rsidRDefault="00041BDD">
            <w:r>
              <w:rPr>
                <w:sz w:val="18"/>
              </w:rPr>
              <w:t>☐ ja</w:t>
            </w:r>
            <w:r>
              <w:rPr>
                <w:sz w:val="18"/>
              </w:rPr>
              <w:br/>
              <w:t>☐ nein</w:t>
            </w:r>
          </w:p>
        </w:tc>
        <w:tc>
          <w:tcPr>
            <w:tcW w:w="3834" w:type="dxa"/>
            <w:tcMar>
              <w:top w:w="90" w:type="dxa"/>
              <w:left w:w="100" w:type="dxa"/>
              <w:bottom w:w="90" w:type="dxa"/>
              <w:right w:w="100" w:type="dxa"/>
            </w:tcMar>
            <w:vAlign w:val="center"/>
          </w:tcPr>
          <w:p w14:paraId="1B2EEF85" w14:textId="77777777" w:rsidR="00551415" w:rsidRDefault="00551415"/>
        </w:tc>
      </w:tr>
      <w:tr w:rsidR="00551415" w14:paraId="2E007744" w14:textId="77777777" w:rsidTr="00041BDD">
        <w:trPr>
          <w:cantSplit/>
          <w:jc w:val="center"/>
        </w:trPr>
        <w:tc>
          <w:tcPr>
            <w:tcW w:w="540" w:type="dxa"/>
            <w:tcMar>
              <w:top w:w="90" w:type="dxa"/>
              <w:left w:w="100" w:type="dxa"/>
              <w:bottom w:w="90" w:type="dxa"/>
              <w:right w:w="100" w:type="dxa"/>
            </w:tcMar>
            <w:vAlign w:val="center"/>
          </w:tcPr>
          <w:p w14:paraId="1FDEC2E6" w14:textId="77777777" w:rsidR="00551415" w:rsidRDefault="00041BDD">
            <w:r>
              <w:rPr>
                <w:sz w:val="18"/>
              </w:rPr>
              <w:lastRenderedPageBreak/>
              <w:t>A8</w:t>
            </w:r>
          </w:p>
        </w:tc>
        <w:tc>
          <w:tcPr>
            <w:tcW w:w="5670" w:type="dxa"/>
            <w:tcMar>
              <w:top w:w="90" w:type="dxa"/>
              <w:left w:w="100" w:type="dxa"/>
              <w:bottom w:w="90" w:type="dxa"/>
              <w:right w:w="100" w:type="dxa"/>
            </w:tcMar>
            <w:vAlign w:val="center"/>
          </w:tcPr>
          <w:p w14:paraId="3FE7BD9B" w14:textId="77777777" w:rsidR="00551415" w:rsidRDefault="00041BDD">
            <w:r>
              <w:rPr>
                <w:sz w:val="18"/>
              </w:rPr>
              <w:t>Hersteller- oder technische Erklärung zu MAC Address Pass-Through und MAC-Stabilität beim Dockwechsel</w:t>
            </w:r>
          </w:p>
        </w:tc>
        <w:tc>
          <w:tcPr>
            <w:tcW w:w="1134" w:type="dxa"/>
            <w:tcMar>
              <w:top w:w="90" w:type="dxa"/>
              <w:left w:w="100" w:type="dxa"/>
              <w:bottom w:w="90" w:type="dxa"/>
              <w:right w:w="100" w:type="dxa"/>
            </w:tcMar>
            <w:vAlign w:val="center"/>
          </w:tcPr>
          <w:p w14:paraId="3861CB29" w14:textId="77777777" w:rsidR="00551415" w:rsidRDefault="00041BDD">
            <w:r>
              <w:rPr>
                <w:sz w:val="18"/>
              </w:rPr>
              <w:t>☐ ja</w:t>
            </w:r>
            <w:r>
              <w:rPr>
                <w:sz w:val="18"/>
              </w:rPr>
              <w:br/>
              <w:t>☐ nein</w:t>
            </w:r>
          </w:p>
        </w:tc>
        <w:tc>
          <w:tcPr>
            <w:tcW w:w="3834" w:type="dxa"/>
            <w:tcMar>
              <w:top w:w="90" w:type="dxa"/>
              <w:left w:w="100" w:type="dxa"/>
              <w:bottom w:w="90" w:type="dxa"/>
              <w:right w:w="100" w:type="dxa"/>
            </w:tcMar>
            <w:vAlign w:val="center"/>
          </w:tcPr>
          <w:p w14:paraId="1ABBB44C" w14:textId="77777777" w:rsidR="00551415" w:rsidRDefault="00551415"/>
        </w:tc>
      </w:tr>
      <w:tr w:rsidR="00551415" w14:paraId="20C6BC25" w14:textId="77777777" w:rsidTr="00041BDD">
        <w:trPr>
          <w:cantSplit/>
          <w:jc w:val="center"/>
        </w:trPr>
        <w:tc>
          <w:tcPr>
            <w:tcW w:w="540" w:type="dxa"/>
            <w:tcMar>
              <w:top w:w="90" w:type="dxa"/>
              <w:left w:w="100" w:type="dxa"/>
              <w:bottom w:w="90" w:type="dxa"/>
              <w:right w:w="100" w:type="dxa"/>
            </w:tcMar>
            <w:vAlign w:val="center"/>
          </w:tcPr>
          <w:p w14:paraId="62EC3342" w14:textId="77777777" w:rsidR="00551415" w:rsidRDefault="00041BDD">
            <w:r>
              <w:rPr>
                <w:sz w:val="18"/>
              </w:rPr>
              <w:t>A9</w:t>
            </w:r>
          </w:p>
        </w:tc>
        <w:tc>
          <w:tcPr>
            <w:tcW w:w="5670" w:type="dxa"/>
            <w:tcMar>
              <w:top w:w="90" w:type="dxa"/>
              <w:left w:w="100" w:type="dxa"/>
              <w:bottom w:w="90" w:type="dxa"/>
              <w:right w:w="100" w:type="dxa"/>
            </w:tcMar>
            <w:vAlign w:val="center"/>
          </w:tcPr>
          <w:p w14:paraId="1A7756BA" w14:textId="77777777" w:rsidR="00551415" w:rsidRPr="00752CD4" w:rsidRDefault="00041BDD">
            <w:r w:rsidRPr="00752CD4">
              <w:rPr>
                <w:sz w:val="18"/>
              </w:rPr>
              <w:t>Nachweis zu UEFI-PXE-Boot über Docking-LAN und integrierten RJ45-Anschluss</w:t>
            </w:r>
          </w:p>
        </w:tc>
        <w:tc>
          <w:tcPr>
            <w:tcW w:w="1134" w:type="dxa"/>
            <w:tcMar>
              <w:top w:w="90" w:type="dxa"/>
              <w:left w:w="100" w:type="dxa"/>
              <w:bottom w:w="90" w:type="dxa"/>
              <w:right w:w="100" w:type="dxa"/>
            </w:tcMar>
            <w:vAlign w:val="center"/>
          </w:tcPr>
          <w:p w14:paraId="6F46D8B0" w14:textId="77777777" w:rsidR="00551415" w:rsidRPr="00752CD4" w:rsidRDefault="00041BDD">
            <w:r w:rsidRPr="00752CD4">
              <w:rPr>
                <w:sz w:val="18"/>
              </w:rPr>
              <w:t>☐ ja</w:t>
            </w:r>
            <w:r w:rsidRPr="00752CD4">
              <w:rPr>
                <w:sz w:val="18"/>
              </w:rPr>
              <w:br/>
              <w:t>☐ nein</w:t>
            </w:r>
          </w:p>
        </w:tc>
        <w:tc>
          <w:tcPr>
            <w:tcW w:w="3834" w:type="dxa"/>
            <w:tcMar>
              <w:top w:w="90" w:type="dxa"/>
              <w:left w:w="100" w:type="dxa"/>
              <w:bottom w:w="90" w:type="dxa"/>
              <w:right w:w="100" w:type="dxa"/>
            </w:tcMar>
            <w:vAlign w:val="center"/>
          </w:tcPr>
          <w:p w14:paraId="0BF3BDD8" w14:textId="77777777" w:rsidR="00551415" w:rsidRPr="00752CD4" w:rsidRDefault="00551415"/>
        </w:tc>
      </w:tr>
      <w:tr w:rsidR="00551415" w14:paraId="32F365D8" w14:textId="77777777" w:rsidTr="00041BDD">
        <w:trPr>
          <w:cantSplit/>
          <w:jc w:val="center"/>
        </w:trPr>
        <w:tc>
          <w:tcPr>
            <w:tcW w:w="540" w:type="dxa"/>
            <w:tcMar>
              <w:top w:w="90" w:type="dxa"/>
              <w:left w:w="100" w:type="dxa"/>
              <w:bottom w:w="90" w:type="dxa"/>
              <w:right w:w="100" w:type="dxa"/>
            </w:tcMar>
            <w:vAlign w:val="center"/>
          </w:tcPr>
          <w:p w14:paraId="032CA585" w14:textId="77777777" w:rsidR="00551415" w:rsidRDefault="00041BDD">
            <w:r>
              <w:rPr>
                <w:sz w:val="18"/>
              </w:rPr>
              <w:t>A10</w:t>
            </w:r>
          </w:p>
        </w:tc>
        <w:tc>
          <w:tcPr>
            <w:tcW w:w="5670" w:type="dxa"/>
            <w:tcMar>
              <w:top w:w="90" w:type="dxa"/>
              <w:left w:w="100" w:type="dxa"/>
              <w:bottom w:w="90" w:type="dxa"/>
              <w:right w:w="100" w:type="dxa"/>
            </w:tcMar>
            <w:vAlign w:val="center"/>
          </w:tcPr>
          <w:p w14:paraId="62D69D21" w14:textId="77777777" w:rsidR="00551415" w:rsidRPr="00752CD4" w:rsidRDefault="00041BDD">
            <w:r w:rsidRPr="00752CD4">
              <w:rPr>
                <w:sz w:val="18"/>
              </w:rPr>
              <w:t>Beschreibung der BIOS-/UEFI-Managementwerkzeuge einschließlich Passwortmanagement und automatisierter Konfiguration</w:t>
            </w:r>
          </w:p>
        </w:tc>
        <w:tc>
          <w:tcPr>
            <w:tcW w:w="1134" w:type="dxa"/>
            <w:tcMar>
              <w:top w:w="90" w:type="dxa"/>
              <w:left w:w="100" w:type="dxa"/>
              <w:bottom w:w="90" w:type="dxa"/>
              <w:right w:w="100" w:type="dxa"/>
            </w:tcMar>
            <w:vAlign w:val="center"/>
          </w:tcPr>
          <w:p w14:paraId="5E56F592" w14:textId="77777777" w:rsidR="00551415" w:rsidRPr="00752CD4" w:rsidRDefault="00041BDD">
            <w:r w:rsidRPr="00752CD4">
              <w:rPr>
                <w:sz w:val="18"/>
              </w:rPr>
              <w:t>☐ ja</w:t>
            </w:r>
            <w:r w:rsidRPr="00752CD4">
              <w:rPr>
                <w:sz w:val="18"/>
              </w:rPr>
              <w:br/>
              <w:t>☐ nein</w:t>
            </w:r>
          </w:p>
        </w:tc>
        <w:tc>
          <w:tcPr>
            <w:tcW w:w="3834" w:type="dxa"/>
            <w:tcMar>
              <w:top w:w="90" w:type="dxa"/>
              <w:left w:w="100" w:type="dxa"/>
              <w:bottom w:w="90" w:type="dxa"/>
              <w:right w:w="100" w:type="dxa"/>
            </w:tcMar>
            <w:vAlign w:val="center"/>
          </w:tcPr>
          <w:p w14:paraId="4917D92D" w14:textId="77777777" w:rsidR="00551415" w:rsidRPr="00752CD4" w:rsidRDefault="00551415"/>
        </w:tc>
      </w:tr>
      <w:tr w:rsidR="00551415" w14:paraId="7C61ADAF" w14:textId="77777777" w:rsidTr="00041BDD">
        <w:trPr>
          <w:cantSplit/>
          <w:jc w:val="center"/>
        </w:trPr>
        <w:tc>
          <w:tcPr>
            <w:tcW w:w="540" w:type="dxa"/>
            <w:tcMar>
              <w:top w:w="90" w:type="dxa"/>
              <w:left w:w="100" w:type="dxa"/>
              <w:bottom w:w="90" w:type="dxa"/>
              <w:right w:w="100" w:type="dxa"/>
            </w:tcMar>
            <w:vAlign w:val="center"/>
          </w:tcPr>
          <w:p w14:paraId="3E96E8C9" w14:textId="77777777" w:rsidR="00551415" w:rsidRDefault="00041BDD">
            <w:r>
              <w:rPr>
                <w:sz w:val="18"/>
              </w:rPr>
              <w:t>A11</w:t>
            </w:r>
          </w:p>
        </w:tc>
        <w:tc>
          <w:tcPr>
            <w:tcW w:w="5670" w:type="dxa"/>
            <w:tcMar>
              <w:top w:w="90" w:type="dxa"/>
              <w:left w:w="100" w:type="dxa"/>
              <w:bottom w:w="90" w:type="dxa"/>
              <w:right w:w="100" w:type="dxa"/>
            </w:tcMar>
            <w:vAlign w:val="center"/>
          </w:tcPr>
          <w:p w14:paraId="3E6D2E47" w14:textId="77777777" w:rsidR="00551415" w:rsidRPr="00752CD4" w:rsidRDefault="00041BDD">
            <w:r w:rsidRPr="00752CD4">
              <w:rPr>
                <w:sz w:val="18"/>
              </w:rPr>
              <w:t>Links oder Beispielpakete für Treiber, WinPE, BIOS-/UEFI- und Firmwareversorgung</w:t>
            </w:r>
          </w:p>
        </w:tc>
        <w:tc>
          <w:tcPr>
            <w:tcW w:w="1134" w:type="dxa"/>
            <w:tcMar>
              <w:top w:w="90" w:type="dxa"/>
              <w:left w:w="100" w:type="dxa"/>
              <w:bottom w:w="90" w:type="dxa"/>
              <w:right w:w="100" w:type="dxa"/>
            </w:tcMar>
            <w:vAlign w:val="center"/>
          </w:tcPr>
          <w:p w14:paraId="7D9529AA" w14:textId="77777777" w:rsidR="00551415" w:rsidRPr="00752CD4" w:rsidRDefault="00041BDD">
            <w:r w:rsidRPr="00752CD4">
              <w:rPr>
                <w:sz w:val="18"/>
              </w:rPr>
              <w:t>☐ ja</w:t>
            </w:r>
            <w:r w:rsidRPr="00752CD4">
              <w:rPr>
                <w:sz w:val="18"/>
              </w:rPr>
              <w:br/>
              <w:t>☐ nein</w:t>
            </w:r>
          </w:p>
        </w:tc>
        <w:tc>
          <w:tcPr>
            <w:tcW w:w="3834" w:type="dxa"/>
            <w:tcMar>
              <w:top w:w="90" w:type="dxa"/>
              <w:left w:w="100" w:type="dxa"/>
              <w:bottom w:w="90" w:type="dxa"/>
              <w:right w:w="100" w:type="dxa"/>
            </w:tcMar>
            <w:vAlign w:val="center"/>
          </w:tcPr>
          <w:p w14:paraId="5E6C50B9" w14:textId="77777777" w:rsidR="00551415" w:rsidRPr="00752CD4" w:rsidRDefault="00551415"/>
        </w:tc>
      </w:tr>
      <w:tr w:rsidR="00551415" w14:paraId="3E5DD3D4" w14:textId="77777777" w:rsidTr="00041BDD">
        <w:trPr>
          <w:cantSplit/>
          <w:jc w:val="center"/>
        </w:trPr>
        <w:tc>
          <w:tcPr>
            <w:tcW w:w="540" w:type="dxa"/>
            <w:tcMar>
              <w:top w:w="90" w:type="dxa"/>
              <w:left w:w="100" w:type="dxa"/>
              <w:bottom w:w="90" w:type="dxa"/>
              <w:right w:w="100" w:type="dxa"/>
            </w:tcMar>
            <w:vAlign w:val="center"/>
          </w:tcPr>
          <w:p w14:paraId="4A5102AB" w14:textId="77777777" w:rsidR="00551415" w:rsidRDefault="00041BDD">
            <w:r>
              <w:rPr>
                <w:sz w:val="18"/>
              </w:rPr>
              <w:t>A12</w:t>
            </w:r>
          </w:p>
        </w:tc>
        <w:tc>
          <w:tcPr>
            <w:tcW w:w="5670" w:type="dxa"/>
            <w:tcMar>
              <w:top w:w="90" w:type="dxa"/>
              <w:left w:w="100" w:type="dxa"/>
              <w:bottom w:w="90" w:type="dxa"/>
              <w:right w:w="100" w:type="dxa"/>
            </w:tcMar>
            <w:vAlign w:val="center"/>
          </w:tcPr>
          <w:p w14:paraId="20E029C6" w14:textId="77777777" w:rsidR="00551415" w:rsidRPr="00752CD4" w:rsidRDefault="00041BDD">
            <w:r w:rsidRPr="00752CD4">
              <w:rPr>
                <w:sz w:val="18"/>
              </w:rPr>
              <w:t>Servicebeschreibung für 60 Monate Vor-Ort-Service einschließlich Reaktionszeit, Datenträgerverbleib und Eskalationsweg</w:t>
            </w:r>
          </w:p>
        </w:tc>
        <w:tc>
          <w:tcPr>
            <w:tcW w:w="1134" w:type="dxa"/>
            <w:tcMar>
              <w:top w:w="90" w:type="dxa"/>
              <w:left w:w="100" w:type="dxa"/>
              <w:bottom w:w="90" w:type="dxa"/>
              <w:right w:w="100" w:type="dxa"/>
            </w:tcMar>
            <w:vAlign w:val="center"/>
          </w:tcPr>
          <w:p w14:paraId="52AF47A0" w14:textId="77777777" w:rsidR="00551415" w:rsidRPr="00752CD4" w:rsidRDefault="00041BDD">
            <w:r w:rsidRPr="00752CD4">
              <w:rPr>
                <w:sz w:val="18"/>
              </w:rPr>
              <w:t>☐ ja</w:t>
            </w:r>
            <w:r w:rsidRPr="00752CD4">
              <w:rPr>
                <w:sz w:val="18"/>
              </w:rPr>
              <w:br/>
              <w:t>☐ nein</w:t>
            </w:r>
          </w:p>
        </w:tc>
        <w:tc>
          <w:tcPr>
            <w:tcW w:w="3834" w:type="dxa"/>
            <w:tcMar>
              <w:top w:w="90" w:type="dxa"/>
              <w:left w:w="100" w:type="dxa"/>
              <w:bottom w:w="90" w:type="dxa"/>
              <w:right w:w="100" w:type="dxa"/>
            </w:tcMar>
            <w:vAlign w:val="center"/>
          </w:tcPr>
          <w:p w14:paraId="295BB5E5" w14:textId="77777777" w:rsidR="00551415" w:rsidRPr="00752CD4" w:rsidRDefault="00551415"/>
        </w:tc>
      </w:tr>
      <w:tr w:rsidR="00551415" w14:paraId="300EEDA2" w14:textId="77777777" w:rsidTr="00041BDD">
        <w:trPr>
          <w:cantSplit/>
          <w:jc w:val="center"/>
        </w:trPr>
        <w:tc>
          <w:tcPr>
            <w:tcW w:w="540" w:type="dxa"/>
            <w:tcMar>
              <w:top w:w="90" w:type="dxa"/>
              <w:left w:w="100" w:type="dxa"/>
              <w:bottom w:w="90" w:type="dxa"/>
              <w:right w:w="100" w:type="dxa"/>
            </w:tcMar>
            <w:vAlign w:val="center"/>
          </w:tcPr>
          <w:p w14:paraId="30944A5A" w14:textId="77777777" w:rsidR="00551415" w:rsidRDefault="00041BDD">
            <w:r>
              <w:rPr>
                <w:sz w:val="18"/>
              </w:rPr>
              <w:t>A13</w:t>
            </w:r>
          </w:p>
        </w:tc>
        <w:tc>
          <w:tcPr>
            <w:tcW w:w="5670" w:type="dxa"/>
            <w:tcMar>
              <w:top w:w="90" w:type="dxa"/>
              <w:left w:w="100" w:type="dxa"/>
              <w:bottom w:w="90" w:type="dxa"/>
              <w:right w:w="100" w:type="dxa"/>
            </w:tcMar>
            <w:vAlign w:val="center"/>
          </w:tcPr>
          <w:p w14:paraId="43F52C79" w14:textId="77777777" w:rsidR="00551415" w:rsidRPr="00752CD4" w:rsidRDefault="00041BDD">
            <w:r w:rsidRPr="00752CD4">
              <w:rPr>
                <w:sz w:val="18"/>
              </w:rPr>
              <w:t>CE-, RoHS-, WEEE- sowie ENERGY-STAR-8.0- oder gleichwertiger Energienachweis</w:t>
            </w:r>
          </w:p>
        </w:tc>
        <w:tc>
          <w:tcPr>
            <w:tcW w:w="1134" w:type="dxa"/>
            <w:tcMar>
              <w:top w:w="90" w:type="dxa"/>
              <w:left w:w="100" w:type="dxa"/>
              <w:bottom w:w="90" w:type="dxa"/>
              <w:right w:w="100" w:type="dxa"/>
            </w:tcMar>
            <w:vAlign w:val="center"/>
          </w:tcPr>
          <w:p w14:paraId="2FB7E644" w14:textId="77777777" w:rsidR="00551415" w:rsidRPr="00752CD4" w:rsidRDefault="00041BDD">
            <w:r w:rsidRPr="00752CD4">
              <w:rPr>
                <w:sz w:val="18"/>
              </w:rPr>
              <w:t>☐ ja</w:t>
            </w:r>
            <w:r w:rsidRPr="00752CD4">
              <w:rPr>
                <w:sz w:val="18"/>
              </w:rPr>
              <w:br/>
              <w:t>☐ nein</w:t>
            </w:r>
          </w:p>
        </w:tc>
        <w:tc>
          <w:tcPr>
            <w:tcW w:w="3834" w:type="dxa"/>
            <w:tcMar>
              <w:top w:w="90" w:type="dxa"/>
              <w:left w:w="100" w:type="dxa"/>
              <w:bottom w:w="90" w:type="dxa"/>
              <w:right w:w="100" w:type="dxa"/>
            </w:tcMar>
            <w:vAlign w:val="center"/>
          </w:tcPr>
          <w:p w14:paraId="3D097D0B" w14:textId="77777777" w:rsidR="00551415" w:rsidRPr="00752CD4" w:rsidRDefault="00551415"/>
        </w:tc>
      </w:tr>
      <w:tr w:rsidR="00551415" w14:paraId="7F2B6521" w14:textId="77777777" w:rsidTr="00041BDD">
        <w:trPr>
          <w:cantSplit/>
          <w:jc w:val="center"/>
        </w:trPr>
        <w:tc>
          <w:tcPr>
            <w:tcW w:w="540" w:type="dxa"/>
            <w:tcMar>
              <w:top w:w="90" w:type="dxa"/>
              <w:left w:w="100" w:type="dxa"/>
              <w:bottom w:w="90" w:type="dxa"/>
              <w:right w:w="100" w:type="dxa"/>
            </w:tcMar>
            <w:vAlign w:val="center"/>
          </w:tcPr>
          <w:p w14:paraId="47BF2323" w14:textId="77777777" w:rsidR="00551415" w:rsidRDefault="00041BDD">
            <w:r>
              <w:rPr>
                <w:sz w:val="18"/>
              </w:rPr>
              <w:t>A14</w:t>
            </w:r>
          </w:p>
        </w:tc>
        <w:tc>
          <w:tcPr>
            <w:tcW w:w="5670" w:type="dxa"/>
            <w:tcMar>
              <w:top w:w="90" w:type="dxa"/>
              <w:left w:w="100" w:type="dxa"/>
              <w:bottom w:w="90" w:type="dxa"/>
              <w:right w:w="100" w:type="dxa"/>
            </w:tcMar>
            <w:vAlign w:val="center"/>
          </w:tcPr>
          <w:p w14:paraId="0AB3D3E7" w14:textId="77777777" w:rsidR="00551415" w:rsidRPr="00752CD4" w:rsidRDefault="00041BDD">
            <w:r w:rsidRPr="00752CD4">
              <w:rPr>
                <w:sz w:val="18"/>
              </w:rPr>
              <w:t>Verbindliche Lieferzusage für die Grundmenge und Erklärung zur grundsätzlichen Lieferfähigkeit der Optionsmenge</w:t>
            </w:r>
          </w:p>
        </w:tc>
        <w:tc>
          <w:tcPr>
            <w:tcW w:w="1134" w:type="dxa"/>
            <w:tcMar>
              <w:top w:w="90" w:type="dxa"/>
              <w:left w:w="100" w:type="dxa"/>
              <w:bottom w:w="90" w:type="dxa"/>
              <w:right w:w="100" w:type="dxa"/>
            </w:tcMar>
            <w:vAlign w:val="center"/>
          </w:tcPr>
          <w:p w14:paraId="2FD504C2" w14:textId="77777777" w:rsidR="00551415" w:rsidRPr="00752CD4" w:rsidRDefault="00041BDD">
            <w:r w:rsidRPr="00752CD4">
              <w:rPr>
                <w:sz w:val="18"/>
              </w:rPr>
              <w:t>☐ ja</w:t>
            </w:r>
            <w:r w:rsidRPr="00752CD4">
              <w:rPr>
                <w:sz w:val="18"/>
              </w:rPr>
              <w:br/>
              <w:t>☐ nein</w:t>
            </w:r>
          </w:p>
        </w:tc>
        <w:tc>
          <w:tcPr>
            <w:tcW w:w="3834" w:type="dxa"/>
            <w:tcMar>
              <w:top w:w="90" w:type="dxa"/>
              <w:left w:w="100" w:type="dxa"/>
              <w:bottom w:w="90" w:type="dxa"/>
              <w:right w:w="100" w:type="dxa"/>
            </w:tcMar>
            <w:vAlign w:val="center"/>
          </w:tcPr>
          <w:p w14:paraId="1A245707" w14:textId="77777777" w:rsidR="00551415" w:rsidRPr="00752CD4" w:rsidRDefault="00551415"/>
        </w:tc>
      </w:tr>
      <w:tr w:rsidR="00551415" w14:paraId="42F67D35" w14:textId="77777777" w:rsidTr="00041BDD">
        <w:trPr>
          <w:cantSplit/>
          <w:jc w:val="center"/>
        </w:trPr>
        <w:tc>
          <w:tcPr>
            <w:tcW w:w="540" w:type="dxa"/>
            <w:tcMar>
              <w:top w:w="90" w:type="dxa"/>
              <w:left w:w="100" w:type="dxa"/>
              <w:bottom w:w="90" w:type="dxa"/>
              <w:right w:w="100" w:type="dxa"/>
            </w:tcMar>
            <w:vAlign w:val="center"/>
          </w:tcPr>
          <w:p w14:paraId="3ED3AF08" w14:textId="77777777" w:rsidR="00551415" w:rsidRDefault="00041BDD">
            <w:r>
              <w:rPr>
                <w:sz w:val="18"/>
              </w:rPr>
              <w:t>A15</w:t>
            </w:r>
          </w:p>
        </w:tc>
        <w:tc>
          <w:tcPr>
            <w:tcW w:w="5670" w:type="dxa"/>
            <w:tcMar>
              <w:top w:w="90" w:type="dxa"/>
              <w:left w:w="100" w:type="dxa"/>
              <w:bottom w:w="90" w:type="dxa"/>
              <w:right w:w="100" w:type="dxa"/>
            </w:tcMar>
            <w:vAlign w:val="center"/>
          </w:tcPr>
          <w:p w14:paraId="59EE8C1D" w14:textId="77777777" w:rsidR="00551415" w:rsidRPr="00752CD4" w:rsidRDefault="00041BDD">
            <w:r w:rsidRPr="00752CD4">
              <w:rPr>
                <w:sz w:val="18"/>
              </w:rPr>
              <w:t>Erklärung zur Lieferflexibilität: Gesamtlieferung und/oder zwei bis maximal vier annähernd gleich große Teillieferungen ohne Mehrkosten</w:t>
            </w:r>
          </w:p>
        </w:tc>
        <w:tc>
          <w:tcPr>
            <w:tcW w:w="1134" w:type="dxa"/>
            <w:tcMar>
              <w:top w:w="90" w:type="dxa"/>
              <w:left w:w="100" w:type="dxa"/>
              <w:bottom w:w="90" w:type="dxa"/>
              <w:right w:w="100" w:type="dxa"/>
            </w:tcMar>
            <w:vAlign w:val="center"/>
          </w:tcPr>
          <w:p w14:paraId="2F8215F1" w14:textId="77777777" w:rsidR="00551415" w:rsidRPr="00752CD4" w:rsidRDefault="00041BDD">
            <w:r w:rsidRPr="00752CD4">
              <w:rPr>
                <w:sz w:val="18"/>
              </w:rPr>
              <w:t>☐ ja</w:t>
            </w:r>
            <w:r w:rsidRPr="00752CD4">
              <w:rPr>
                <w:sz w:val="18"/>
              </w:rPr>
              <w:br/>
              <w:t>☐ nein</w:t>
            </w:r>
          </w:p>
        </w:tc>
        <w:tc>
          <w:tcPr>
            <w:tcW w:w="3834" w:type="dxa"/>
            <w:tcMar>
              <w:top w:w="90" w:type="dxa"/>
              <w:left w:w="100" w:type="dxa"/>
              <w:bottom w:w="90" w:type="dxa"/>
              <w:right w:w="100" w:type="dxa"/>
            </w:tcMar>
            <w:vAlign w:val="center"/>
          </w:tcPr>
          <w:p w14:paraId="2C909D7D" w14:textId="77777777" w:rsidR="00551415" w:rsidRPr="00752CD4" w:rsidRDefault="00551415"/>
        </w:tc>
      </w:tr>
      <w:tr w:rsidR="00551415" w14:paraId="710C05CE" w14:textId="77777777" w:rsidTr="00041BDD">
        <w:trPr>
          <w:cantSplit/>
          <w:jc w:val="center"/>
        </w:trPr>
        <w:tc>
          <w:tcPr>
            <w:tcW w:w="540" w:type="dxa"/>
            <w:tcMar>
              <w:top w:w="90" w:type="dxa"/>
              <w:left w:w="100" w:type="dxa"/>
              <w:bottom w:w="90" w:type="dxa"/>
              <w:right w:w="100" w:type="dxa"/>
            </w:tcMar>
            <w:vAlign w:val="center"/>
          </w:tcPr>
          <w:p w14:paraId="3DD6E4C0" w14:textId="77777777" w:rsidR="00551415" w:rsidRPr="00752CD4" w:rsidRDefault="00041BDD">
            <w:r w:rsidRPr="00752CD4">
              <w:rPr>
                <w:sz w:val="18"/>
              </w:rPr>
              <w:t>A16</w:t>
            </w:r>
          </w:p>
        </w:tc>
        <w:tc>
          <w:tcPr>
            <w:tcW w:w="5670" w:type="dxa"/>
            <w:tcMar>
              <w:top w:w="90" w:type="dxa"/>
              <w:left w:w="100" w:type="dxa"/>
              <w:bottom w:w="90" w:type="dxa"/>
              <w:right w:w="100" w:type="dxa"/>
            </w:tcMar>
            <w:vAlign w:val="center"/>
          </w:tcPr>
          <w:p w14:paraId="78126DBE" w14:textId="77777777" w:rsidR="00551415" w:rsidRPr="00752CD4" w:rsidRDefault="00041BDD">
            <w:r w:rsidRPr="00752CD4">
              <w:rPr>
                <w:sz w:val="18"/>
              </w:rPr>
              <w:t>Vollständig ausgefüllte Anlage 4 – Bieter-Erfüllungsmatrix mit Angaben zur angebotenen Ausführung und konkreten Fundstellen</w:t>
            </w:r>
          </w:p>
        </w:tc>
        <w:tc>
          <w:tcPr>
            <w:tcW w:w="1134" w:type="dxa"/>
            <w:tcMar>
              <w:top w:w="90" w:type="dxa"/>
              <w:left w:w="100" w:type="dxa"/>
              <w:bottom w:w="90" w:type="dxa"/>
              <w:right w:w="100" w:type="dxa"/>
            </w:tcMar>
            <w:vAlign w:val="center"/>
          </w:tcPr>
          <w:p w14:paraId="7609039D" w14:textId="77777777" w:rsidR="00551415" w:rsidRPr="00752CD4" w:rsidRDefault="00041BDD">
            <w:r w:rsidRPr="00752CD4">
              <w:rPr>
                <w:sz w:val="18"/>
              </w:rPr>
              <w:t>☐ ja</w:t>
            </w:r>
            <w:r w:rsidRPr="00752CD4">
              <w:rPr>
                <w:sz w:val="18"/>
              </w:rPr>
              <w:br/>
              <w:t>☐ nein</w:t>
            </w:r>
          </w:p>
        </w:tc>
        <w:tc>
          <w:tcPr>
            <w:tcW w:w="3834" w:type="dxa"/>
            <w:tcMar>
              <w:top w:w="90" w:type="dxa"/>
              <w:left w:w="100" w:type="dxa"/>
              <w:bottom w:w="90" w:type="dxa"/>
              <w:right w:w="100" w:type="dxa"/>
            </w:tcMar>
            <w:vAlign w:val="center"/>
          </w:tcPr>
          <w:p w14:paraId="52DC85F6" w14:textId="77777777" w:rsidR="00551415" w:rsidRPr="00752CD4" w:rsidRDefault="00551415">
            <w:r w:rsidRPr="00752CD4">
              <w:t>[Dateiname / Fundstelle / Bemerkung]</w:t>
            </w:r>
          </w:p>
        </w:tc>
      </w:tr>
    </w:tbl>
    <w:p w14:paraId="052E27F5" w14:textId="77777777" w:rsidR="00551415" w:rsidRDefault="00041BDD">
      <w:pPr>
        <w:pStyle w:val="berschrift1"/>
      </w:pPr>
      <w:r>
        <w:t>3. Herstellererklärung zur angebotenen Konfiguration</w:t>
      </w:r>
    </w:p>
    <w:p w14:paraId="56BFA357" w14:textId="77777777" w:rsidR="00551415" w:rsidRDefault="00041BDD">
      <w:r>
        <w:t>Der Bieter beziehungsweise Hersteller erklärt für jedes angebotene Los verbindlich:</w:t>
      </w:r>
    </w:p>
    <w:p w14:paraId="10EA296F" w14:textId="77777777" w:rsidR="00551415" w:rsidRDefault="00041BDD">
      <w:r>
        <w:t>☐ Die angebotene Konfiguration entspricht vollständig den Angebotsangaben und der Leistungsbeschreibung.</w:t>
      </w:r>
    </w:p>
    <w:p w14:paraId="02443F3A" w14:textId="77777777" w:rsidR="00551415" w:rsidRDefault="00041BDD">
      <w:r>
        <w:t>☐ Das angebotene Modell ist bei Angebotsabgabe nicht abgekündigt und stammt aus regulärer Business-Serienproduktion.</w:t>
      </w:r>
    </w:p>
    <w:p w14:paraId="0F3A3484" w14:textId="77777777" w:rsidR="00551415" w:rsidRDefault="00041BDD">
      <w:r>
        <w:t>☐ Die Geräte eines Loses werden innerhalb der Grundmenge als einheitliches Grundmodell mit einheitlicher freigegebener Konfiguration geliefert.</w:t>
      </w:r>
    </w:p>
    <w:p w14:paraId="46FD7862" w14:textId="77777777" w:rsidR="00551415" w:rsidRDefault="00041BDD">
      <w:r>
        <w:t>☐ Die geforderte Treiber-, BIOS-/UEFI-, Firmware-, Ersatzteil- und Serviceversorgung wird für mindestens fünf Jahre ab Lieferung gewährleistet.</w:t>
      </w:r>
    </w:p>
    <w:p w14:paraId="05001C93" w14:textId="77777777" w:rsidR="00551415" w:rsidRDefault="00041BDD">
      <w:r>
        <w:t>☐ Ein Produkt- oder Komponentenwechsel erfolgt nur nach vorheriger schriftlicher Zustimmung des Auftraggebers und nach erneutem Gleichwertigkeits- und Kompatibilitätsnachweis.</w:t>
      </w:r>
    </w:p>
    <w:p w14:paraId="7054E620" w14:textId="77777777" w:rsidR="00551415" w:rsidRDefault="00041BDD">
      <w:r>
        <w:t>☐ Die Kompatibilitätsangaben zu den in Anlage 3 genannten Dockingstationen beziehen sich auf die konkret angebotene Konfiguration, nicht lediglich auf die Produktfamilie.</w:t>
      </w:r>
    </w:p>
    <w:p w14:paraId="7547AF10" w14:textId="77777777" w:rsidR="00551415" w:rsidRDefault="00041BDD">
      <w:r w:rsidRPr="00752CD4">
        <w:t>☐ Der angebotene Prozessor basiert auf dem geforderten x86-64-Befehlssatz (x86-64/AMD64 bzw. Intel 64).</w:t>
      </w:r>
    </w:p>
    <w:p w14:paraId="040D58B5" w14:textId="77777777" w:rsidR="00551415" w:rsidRDefault="00041BDD">
      <w:pPr>
        <w:pStyle w:val="berschrift1"/>
      </w:pPr>
      <w:r>
        <w:t>4. Erklärung zur Lieferflexibilität</w:t>
      </w:r>
    </w:p>
    <w:tbl>
      <w:tblPr>
        <w:tblStyle w:val="Tabellenraster"/>
        <w:tblW w:w="0" w:type="auto"/>
        <w:jc w:val="center"/>
        <w:tblLayout w:type="fixed"/>
        <w:tblLook w:val="04A0" w:firstRow="1" w:lastRow="0" w:firstColumn="1" w:lastColumn="0" w:noHBand="0" w:noVBand="1"/>
      </w:tblPr>
      <w:tblGrid>
        <w:gridCol w:w="5018"/>
        <w:gridCol w:w="5018"/>
      </w:tblGrid>
      <w:tr w:rsidR="00551415" w14:paraId="20E0E9B4" w14:textId="77777777">
        <w:trPr>
          <w:jc w:val="center"/>
        </w:trPr>
        <w:tc>
          <w:tcPr>
            <w:tcW w:w="5018" w:type="dxa"/>
            <w:shd w:val="clear" w:color="auto" w:fill="D9EAF7"/>
            <w:tcMar>
              <w:top w:w="90" w:type="dxa"/>
              <w:left w:w="100" w:type="dxa"/>
              <w:bottom w:w="90" w:type="dxa"/>
              <w:right w:w="100" w:type="dxa"/>
            </w:tcMar>
            <w:vAlign w:val="center"/>
          </w:tcPr>
          <w:p w14:paraId="0F10CDA1" w14:textId="77777777" w:rsidR="00551415" w:rsidRDefault="00041BDD">
            <w:r>
              <w:rPr>
                <w:b/>
              </w:rPr>
              <w:t>Gesamtlieferung der Grundmenge möglich</w:t>
            </w:r>
          </w:p>
        </w:tc>
        <w:tc>
          <w:tcPr>
            <w:tcW w:w="5018" w:type="dxa"/>
            <w:tcMar>
              <w:top w:w="90" w:type="dxa"/>
              <w:left w:w="100" w:type="dxa"/>
              <w:bottom w:w="90" w:type="dxa"/>
              <w:right w:w="100" w:type="dxa"/>
            </w:tcMar>
            <w:vAlign w:val="center"/>
          </w:tcPr>
          <w:p w14:paraId="12AD63F8" w14:textId="77777777" w:rsidR="00551415" w:rsidRDefault="00041BDD">
            <w:r>
              <w:t>☐ ja  ☐ nein</w:t>
            </w:r>
          </w:p>
        </w:tc>
      </w:tr>
      <w:tr w:rsidR="00551415" w14:paraId="4F09CBB5" w14:textId="77777777">
        <w:trPr>
          <w:jc w:val="center"/>
        </w:trPr>
        <w:tc>
          <w:tcPr>
            <w:tcW w:w="5018" w:type="dxa"/>
            <w:shd w:val="clear" w:color="auto" w:fill="D9EAF7"/>
            <w:tcMar>
              <w:top w:w="90" w:type="dxa"/>
              <w:left w:w="100" w:type="dxa"/>
              <w:bottom w:w="90" w:type="dxa"/>
              <w:right w:w="100" w:type="dxa"/>
            </w:tcMar>
            <w:vAlign w:val="center"/>
          </w:tcPr>
          <w:p w14:paraId="6F72523D" w14:textId="77777777" w:rsidR="00551415" w:rsidRDefault="00041BDD">
            <w:r>
              <w:rPr>
                <w:b/>
              </w:rPr>
              <w:t>Alternativ zwei annähernd gleich große Teillieferungen ohne Mehrkosten möglich</w:t>
            </w:r>
          </w:p>
        </w:tc>
        <w:tc>
          <w:tcPr>
            <w:tcW w:w="5018" w:type="dxa"/>
            <w:tcMar>
              <w:top w:w="90" w:type="dxa"/>
              <w:left w:w="100" w:type="dxa"/>
              <w:bottom w:w="90" w:type="dxa"/>
              <w:right w:w="100" w:type="dxa"/>
            </w:tcMar>
            <w:vAlign w:val="center"/>
          </w:tcPr>
          <w:p w14:paraId="0FC9E2AD" w14:textId="77777777" w:rsidR="00551415" w:rsidRDefault="00041BDD">
            <w:r>
              <w:t>☐ ja  ☐ nein</w:t>
            </w:r>
          </w:p>
        </w:tc>
      </w:tr>
      <w:tr w:rsidR="00551415" w14:paraId="6E806643" w14:textId="77777777">
        <w:trPr>
          <w:jc w:val="center"/>
        </w:trPr>
        <w:tc>
          <w:tcPr>
            <w:tcW w:w="5018" w:type="dxa"/>
            <w:shd w:val="clear" w:color="auto" w:fill="D9EAF7"/>
            <w:tcMar>
              <w:top w:w="90" w:type="dxa"/>
              <w:left w:w="100" w:type="dxa"/>
              <w:bottom w:w="90" w:type="dxa"/>
              <w:right w:w="100" w:type="dxa"/>
            </w:tcMar>
            <w:vAlign w:val="center"/>
          </w:tcPr>
          <w:p w14:paraId="45D8B5D2" w14:textId="77777777" w:rsidR="00551415" w:rsidRDefault="00041BDD">
            <w:r>
              <w:rPr>
                <w:b/>
              </w:rPr>
              <w:lastRenderedPageBreak/>
              <w:t>Alternativ drei annähernd gleich große Teillieferungen ohne Mehrkosten möglich</w:t>
            </w:r>
          </w:p>
        </w:tc>
        <w:tc>
          <w:tcPr>
            <w:tcW w:w="5018" w:type="dxa"/>
            <w:tcMar>
              <w:top w:w="90" w:type="dxa"/>
              <w:left w:w="100" w:type="dxa"/>
              <w:bottom w:w="90" w:type="dxa"/>
              <w:right w:w="100" w:type="dxa"/>
            </w:tcMar>
            <w:vAlign w:val="center"/>
          </w:tcPr>
          <w:p w14:paraId="25C415AD" w14:textId="77777777" w:rsidR="00551415" w:rsidRDefault="00041BDD">
            <w:r>
              <w:t>☐ ja  ☐ nein</w:t>
            </w:r>
          </w:p>
        </w:tc>
      </w:tr>
      <w:tr w:rsidR="00551415" w14:paraId="4719AE0E" w14:textId="77777777">
        <w:trPr>
          <w:jc w:val="center"/>
        </w:trPr>
        <w:tc>
          <w:tcPr>
            <w:tcW w:w="5018" w:type="dxa"/>
            <w:shd w:val="clear" w:color="auto" w:fill="D9EAF7"/>
            <w:tcMar>
              <w:top w:w="90" w:type="dxa"/>
              <w:left w:w="100" w:type="dxa"/>
              <w:bottom w:w="90" w:type="dxa"/>
              <w:right w:w="100" w:type="dxa"/>
            </w:tcMar>
            <w:vAlign w:val="center"/>
          </w:tcPr>
          <w:p w14:paraId="4EDFFF11" w14:textId="77777777" w:rsidR="00551415" w:rsidRDefault="00041BDD">
            <w:r>
              <w:rPr>
                <w:b/>
              </w:rPr>
              <w:t>Alternativ vier annähernd gleich große Teillieferungen ohne Mehrkosten möglich</w:t>
            </w:r>
          </w:p>
        </w:tc>
        <w:tc>
          <w:tcPr>
            <w:tcW w:w="5018" w:type="dxa"/>
            <w:tcMar>
              <w:top w:w="90" w:type="dxa"/>
              <w:left w:w="100" w:type="dxa"/>
              <w:bottom w:w="90" w:type="dxa"/>
              <w:right w:w="100" w:type="dxa"/>
            </w:tcMar>
            <w:vAlign w:val="center"/>
          </w:tcPr>
          <w:p w14:paraId="02490A38" w14:textId="77777777" w:rsidR="00551415" w:rsidRDefault="00041BDD">
            <w:r>
              <w:t>☐ ja  ☐ nein</w:t>
            </w:r>
          </w:p>
        </w:tc>
      </w:tr>
      <w:tr w:rsidR="00551415" w14:paraId="5095352A" w14:textId="77777777">
        <w:trPr>
          <w:jc w:val="center"/>
        </w:trPr>
        <w:tc>
          <w:tcPr>
            <w:tcW w:w="5018" w:type="dxa"/>
            <w:shd w:val="clear" w:color="auto" w:fill="D9EAF7"/>
            <w:tcMar>
              <w:top w:w="90" w:type="dxa"/>
              <w:left w:w="100" w:type="dxa"/>
              <w:bottom w:w="90" w:type="dxa"/>
              <w:right w:w="100" w:type="dxa"/>
            </w:tcMar>
            <w:vAlign w:val="center"/>
          </w:tcPr>
          <w:p w14:paraId="3F373345" w14:textId="77777777" w:rsidR="00551415" w:rsidRDefault="00041BDD">
            <w:r>
              <w:rPr>
                <w:b/>
              </w:rPr>
              <w:t>Mögliche Lieferzeiträume / Hinweise</w:t>
            </w:r>
          </w:p>
        </w:tc>
        <w:tc>
          <w:tcPr>
            <w:tcW w:w="5018" w:type="dxa"/>
            <w:tcMar>
              <w:top w:w="90" w:type="dxa"/>
              <w:left w:w="100" w:type="dxa"/>
              <w:bottom w:w="90" w:type="dxa"/>
              <w:right w:w="100" w:type="dxa"/>
            </w:tcMar>
            <w:vAlign w:val="center"/>
          </w:tcPr>
          <w:p w14:paraId="43B6A2ED" w14:textId="77777777" w:rsidR="00551415" w:rsidRDefault="00041BDD">
            <w:r>
              <w:t>[auszufüllen]</w:t>
            </w:r>
          </w:p>
        </w:tc>
      </w:tr>
    </w:tbl>
    <w:p w14:paraId="072568A6" w14:textId="77777777" w:rsidR="00551415" w:rsidRDefault="00041BDD">
      <w:pPr>
        <w:pStyle w:val="berschrift1"/>
      </w:pPr>
      <w:r>
        <w:t>5. Verbindliche Erklärung und Unterschrift</w:t>
      </w:r>
    </w:p>
    <w:p w14:paraId="412C5A5B" w14:textId="77777777" w:rsidR="00551415" w:rsidRDefault="00041BDD">
      <w:r>
        <w:t>Die Angaben und beigefügten Nachweise sind vollständig und beziehen sich auf die tatsächlich angebotene Konfiguration. Der Bieter bestätigt, dass sämtliche Muss-Anforderungen erfüllt werden. Abweichungen sind ausdrücklich und eindeutig offenzulegen; nicht offengelegte Abweichungen gelten nicht als akzeptiert.</w:t>
      </w:r>
    </w:p>
    <w:tbl>
      <w:tblPr>
        <w:tblStyle w:val="Tabellenraster"/>
        <w:tblW w:w="0" w:type="auto"/>
        <w:jc w:val="center"/>
        <w:tblLayout w:type="fixed"/>
        <w:tblLook w:val="04A0" w:firstRow="1" w:lastRow="0" w:firstColumn="1" w:lastColumn="0" w:noHBand="0" w:noVBand="1"/>
      </w:tblPr>
      <w:tblGrid>
        <w:gridCol w:w="5018"/>
        <w:gridCol w:w="5018"/>
      </w:tblGrid>
      <w:tr w:rsidR="00551415" w14:paraId="0AED52A8" w14:textId="77777777">
        <w:trPr>
          <w:jc w:val="center"/>
        </w:trPr>
        <w:tc>
          <w:tcPr>
            <w:tcW w:w="5018" w:type="dxa"/>
            <w:shd w:val="clear" w:color="auto" w:fill="D9EAF7"/>
            <w:tcMar>
              <w:top w:w="180" w:type="dxa"/>
              <w:left w:w="100" w:type="dxa"/>
              <w:bottom w:w="180" w:type="dxa"/>
              <w:right w:w="100" w:type="dxa"/>
            </w:tcMar>
            <w:vAlign w:val="center"/>
          </w:tcPr>
          <w:p w14:paraId="5D933BC9" w14:textId="77777777" w:rsidR="00551415" w:rsidRDefault="00041BDD">
            <w:r>
              <w:rPr>
                <w:b/>
              </w:rPr>
              <w:t>Ort, Datum</w:t>
            </w:r>
          </w:p>
        </w:tc>
        <w:tc>
          <w:tcPr>
            <w:tcW w:w="5018" w:type="dxa"/>
            <w:tcMar>
              <w:top w:w="180" w:type="dxa"/>
              <w:left w:w="100" w:type="dxa"/>
              <w:bottom w:w="180" w:type="dxa"/>
              <w:right w:w="100" w:type="dxa"/>
            </w:tcMar>
            <w:vAlign w:val="center"/>
          </w:tcPr>
          <w:p w14:paraId="746968FB" w14:textId="77777777" w:rsidR="00551415" w:rsidRDefault="00551415"/>
        </w:tc>
      </w:tr>
      <w:tr w:rsidR="00551415" w14:paraId="6E5EA5BB" w14:textId="77777777">
        <w:trPr>
          <w:jc w:val="center"/>
        </w:trPr>
        <w:tc>
          <w:tcPr>
            <w:tcW w:w="5018" w:type="dxa"/>
            <w:shd w:val="clear" w:color="auto" w:fill="D9EAF7"/>
            <w:tcMar>
              <w:top w:w="180" w:type="dxa"/>
              <w:left w:w="100" w:type="dxa"/>
              <w:bottom w:w="180" w:type="dxa"/>
              <w:right w:w="100" w:type="dxa"/>
            </w:tcMar>
            <w:vAlign w:val="center"/>
          </w:tcPr>
          <w:p w14:paraId="4D88B90B" w14:textId="77777777" w:rsidR="00551415" w:rsidRDefault="00041BDD">
            <w:r>
              <w:rPr>
                <w:b/>
              </w:rPr>
              <w:t>Name / Funktion</w:t>
            </w:r>
          </w:p>
        </w:tc>
        <w:tc>
          <w:tcPr>
            <w:tcW w:w="5018" w:type="dxa"/>
            <w:tcMar>
              <w:top w:w="180" w:type="dxa"/>
              <w:left w:w="100" w:type="dxa"/>
              <w:bottom w:w="180" w:type="dxa"/>
              <w:right w:w="100" w:type="dxa"/>
            </w:tcMar>
            <w:vAlign w:val="center"/>
          </w:tcPr>
          <w:p w14:paraId="112FB5D0" w14:textId="77777777" w:rsidR="00551415" w:rsidRDefault="00551415"/>
        </w:tc>
      </w:tr>
      <w:tr w:rsidR="00551415" w14:paraId="45F9BAF2" w14:textId="77777777">
        <w:trPr>
          <w:jc w:val="center"/>
        </w:trPr>
        <w:tc>
          <w:tcPr>
            <w:tcW w:w="5018" w:type="dxa"/>
            <w:shd w:val="clear" w:color="auto" w:fill="D9EAF7"/>
            <w:tcMar>
              <w:top w:w="180" w:type="dxa"/>
              <w:left w:w="100" w:type="dxa"/>
              <w:bottom w:w="180" w:type="dxa"/>
              <w:right w:w="100" w:type="dxa"/>
            </w:tcMar>
            <w:vAlign w:val="center"/>
          </w:tcPr>
          <w:p w14:paraId="4008E77A" w14:textId="77777777" w:rsidR="00551415" w:rsidRDefault="00041BDD">
            <w:r>
              <w:rPr>
                <w:b/>
              </w:rPr>
              <w:t>Unterschrift / Firmenstempel</w:t>
            </w:r>
          </w:p>
        </w:tc>
        <w:tc>
          <w:tcPr>
            <w:tcW w:w="5018" w:type="dxa"/>
            <w:tcMar>
              <w:top w:w="180" w:type="dxa"/>
              <w:left w:w="100" w:type="dxa"/>
              <w:bottom w:w="180" w:type="dxa"/>
              <w:right w:w="100" w:type="dxa"/>
            </w:tcMar>
            <w:vAlign w:val="center"/>
          </w:tcPr>
          <w:p w14:paraId="30A50691" w14:textId="77777777" w:rsidR="00551415" w:rsidRDefault="00551415"/>
        </w:tc>
      </w:tr>
    </w:tbl>
    <w:p w14:paraId="1885C0B1" w14:textId="77777777" w:rsidR="00041BDD" w:rsidRDefault="00041BDD"/>
    <w:sectPr w:rsidR="00041BDD" w:rsidSect="00034616">
      <w:footerReference w:type="default" r:id="rId8"/>
      <w:pgSz w:w="11909" w:h="16834"/>
      <w:pgMar w:top="864" w:right="936" w:bottom="864"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A4FF" w14:textId="77777777" w:rsidR="00041BDD" w:rsidRDefault="00041BDD">
      <w:pPr>
        <w:spacing w:after="0" w:line="240" w:lineRule="auto"/>
      </w:pPr>
      <w:r>
        <w:separator/>
      </w:r>
    </w:p>
  </w:endnote>
  <w:endnote w:type="continuationSeparator" w:id="0">
    <w:p w14:paraId="21850344" w14:textId="77777777" w:rsidR="00041BDD" w:rsidRDefault="00041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FB2B" w14:textId="77777777" w:rsidR="00551415" w:rsidRDefault="00041BDD">
    <w:pPr>
      <w:pStyle w:val="Fuzeile"/>
      <w:jc w:val="center"/>
    </w:pPr>
    <w:r>
      <w:rPr>
        <w:color w:val="646464"/>
        <w:sz w:val="16"/>
      </w:rPr>
      <w:t>Anlage 2 - Technische Datenblätter und Herstellererklärungen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583B4" w14:textId="77777777" w:rsidR="00041BDD" w:rsidRDefault="00041BDD">
      <w:pPr>
        <w:spacing w:after="0" w:line="240" w:lineRule="auto"/>
      </w:pPr>
      <w:r>
        <w:separator/>
      </w:r>
    </w:p>
  </w:footnote>
  <w:footnote w:type="continuationSeparator" w:id="0">
    <w:p w14:paraId="39CD93A8" w14:textId="77777777" w:rsidR="00041BDD" w:rsidRDefault="00041B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199057471">
    <w:abstractNumId w:val="8"/>
  </w:num>
  <w:num w:numId="2" w16cid:durableId="1566914413">
    <w:abstractNumId w:val="6"/>
  </w:num>
  <w:num w:numId="3" w16cid:durableId="998265049">
    <w:abstractNumId w:val="5"/>
  </w:num>
  <w:num w:numId="4" w16cid:durableId="45572717">
    <w:abstractNumId w:val="4"/>
  </w:num>
  <w:num w:numId="5" w16cid:durableId="1608389362">
    <w:abstractNumId w:val="7"/>
  </w:num>
  <w:num w:numId="6" w16cid:durableId="1918392223">
    <w:abstractNumId w:val="3"/>
  </w:num>
  <w:num w:numId="7" w16cid:durableId="1343050245">
    <w:abstractNumId w:val="2"/>
  </w:num>
  <w:num w:numId="8" w16cid:durableId="2146121950">
    <w:abstractNumId w:val="1"/>
  </w:num>
  <w:num w:numId="9" w16cid:durableId="295992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1BDD"/>
    <w:rsid w:val="0006063C"/>
    <w:rsid w:val="0015074B"/>
    <w:rsid w:val="0029639D"/>
    <w:rsid w:val="00326F90"/>
    <w:rsid w:val="003F114D"/>
    <w:rsid w:val="00551415"/>
    <w:rsid w:val="00752CD4"/>
    <w:rsid w:val="00AA1D8D"/>
    <w:rsid w:val="00B47730"/>
    <w:rsid w:val="00C858C4"/>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5EEC33"/>
  <w14:defaultImageDpi w14:val="300"/>
  <w15:docId w15:val="{7E69DC29-1A76-458C-A9D4-F6231722B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rPr>
      <w:rFonts w:ascii="Arial" w:eastAsia="Arial" w:hAnsi="Arial"/>
      <w:sz w:val="20"/>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1F4E78"/>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1F4E78"/>
      <w:sz w:val="24"/>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F4E78"/>
      <w:spacing w:val="5"/>
      <w:kern w:val="28"/>
      <w:sz w:val="40"/>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Krutsch, M.</cp:lastModifiedBy>
  <cp:revision>2</cp:revision>
  <dcterms:created xsi:type="dcterms:W3CDTF">2026-08-10T14:28:00Z</dcterms:created>
  <dcterms:modified xsi:type="dcterms:W3CDTF">2026-08-10T14:28:00Z</dcterms:modified>
  <cp:category/>
</cp:coreProperties>
</file>